
<file path=[Content_Types].xml><?xml version="1.0" encoding="utf-8"?>
<Types xmlns="http://schemas.openxmlformats.org/package/2006/content-types">
  <Default Extension="bin" ContentType="application/vnd.ms-office.activeX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D63A3" w:rsidRPr="00967AEE" w:rsidRDefault="00967AEE" w:rsidP="00B1667C">
      <w:pPr>
        <w:pStyle w:val="1izenburua"/>
        <w:spacing w:line="360" w:lineRule="auto"/>
        <w:rPr>
          <w:rFonts w:ascii="Arial" w:hAnsi="Arial" w:cs="Arial"/>
          <w:lang w:val="es-ES"/>
        </w:rPr>
      </w:pPr>
      <w:r w:rsidRPr="00967AEE">
        <w:rPr>
          <w:rFonts w:ascii="Arial" w:hAnsi="Arial" w:cs="Arial"/>
          <w:lang w:val="es-ES"/>
        </w:rPr>
        <w:t>SEGURTASUN NEURRIAK</w:t>
      </w:r>
    </w:p>
    <w:p w:rsidR="00FD63A3" w:rsidRPr="00967AEE" w:rsidRDefault="00FD63A3" w:rsidP="00B1667C">
      <w:pPr>
        <w:spacing w:line="360" w:lineRule="auto"/>
        <w:rPr>
          <w:lang w:val="es-ES"/>
        </w:rPr>
      </w:pPr>
    </w:p>
    <w:p w:rsidR="00967AEE" w:rsidRPr="00967AEE" w:rsidRDefault="00967AEE" w:rsidP="00967AEE">
      <w:pPr>
        <w:pStyle w:val="3izenburua"/>
        <w:numPr>
          <w:ilvl w:val="0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r w:rsidRPr="00967AEE">
        <w:rPr>
          <w:rFonts w:ascii="Arial" w:hAnsi="Arial" w:cs="Arial"/>
          <w:sz w:val="24"/>
          <w:szCs w:val="24"/>
        </w:rPr>
        <w:t xml:space="preserve">Babes </w:t>
      </w:r>
      <w:proofErr w:type="spellStart"/>
      <w:r w:rsidRPr="00967AEE">
        <w:rPr>
          <w:rFonts w:ascii="Arial" w:hAnsi="Arial" w:cs="Arial"/>
          <w:sz w:val="24"/>
          <w:szCs w:val="24"/>
        </w:rPr>
        <w:t>pertsonala</w:t>
      </w:r>
      <w:proofErr w:type="spellEnd"/>
    </w:p>
    <w:p w:rsidR="00967AEE" w:rsidRPr="00967AEE" w:rsidRDefault="00967AEE" w:rsidP="00967AEE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967AEE">
        <w:rPr>
          <w:rFonts w:ascii="Arial" w:hAnsi="Arial" w:cs="Arial"/>
        </w:rPr>
        <w:object w:dxaOrig="360" w:dyaOrig="3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277" type="#_x0000_t75" style="width:18pt;height:15.6pt" o:ole="">
            <v:imagedata r:id="rId12" o:title=""/>
          </v:shape>
          <w:control r:id="rId13" w:name="DefaultOcxName15" w:shapeid="_x0000_i1277"/>
        </w:object>
      </w:r>
      <w:r>
        <w:rPr>
          <w:rFonts w:ascii="Arial" w:hAnsi="Arial" w:cs="Arial"/>
        </w:rPr>
        <w:t>A</w:t>
      </w:r>
      <w:r w:rsidRPr="00967AEE">
        <w:rPr>
          <w:rFonts w:ascii="Arial" w:hAnsi="Arial" w:cs="Arial"/>
        </w:rPr>
        <w:t xml:space="preserve">ireztapen egokia (soldadura-keak </w:t>
      </w:r>
      <w:proofErr w:type="spellStart"/>
      <w:r w:rsidRPr="00967AEE">
        <w:rPr>
          <w:rFonts w:ascii="Arial" w:hAnsi="Arial" w:cs="Arial"/>
        </w:rPr>
        <w:t>arnastea</w:t>
      </w:r>
      <w:proofErr w:type="spellEnd"/>
      <w:r w:rsidRPr="00967AEE">
        <w:rPr>
          <w:rFonts w:ascii="Arial" w:hAnsi="Arial" w:cs="Arial"/>
        </w:rPr>
        <w:t xml:space="preserve"> saihesteko)</w:t>
      </w:r>
    </w:p>
    <w:p w:rsidR="00967AEE" w:rsidRPr="00967AEE" w:rsidRDefault="00967AEE" w:rsidP="00967AEE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967AEE">
        <w:rPr>
          <w:rFonts w:ascii="Arial" w:hAnsi="Arial" w:cs="Arial"/>
        </w:rPr>
        <w:object w:dxaOrig="360" w:dyaOrig="312">
          <v:shape id="_x0000_i1276" type="#_x0000_t75" style="width:18pt;height:15.6pt" o:ole="">
            <v:imagedata r:id="rId12" o:title=""/>
          </v:shape>
          <w:control r:id="rId14" w:name="DefaultOcxName14" w:shapeid="_x0000_i1276"/>
        </w:object>
      </w:r>
      <w:r w:rsidRPr="00967AEE">
        <w:rPr>
          <w:rFonts w:ascii="Arial" w:hAnsi="Arial" w:cs="Arial"/>
          <w:b/>
          <w:bCs/>
        </w:rPr>
        <w:t>Begi-babes betaurrekoak</w:t>
      </w:r>
      <w:r w:rsidRPr="00967AEE">
        <w:rPr>
          <w:rFonts w:ascii="Arial" w:hAnsi="Arial" w:cs="Arial"/>
        </w:rPr>
        <w:t xml:space="preserve"> erabili (estain</w:t>
      </w:r>
      <w:r w:rsidR="00171490">
        <w:rPr>
          <w:rFonts w:ascii="Arial" w:hAnsi="Arial" w:cs="Arial"/>
        </w:rPr>
        <w:t>u</w:t>
      </w:r>
      <w:r w:rsidRPr="00967AEE">
        <w:rPr>
          <w:rFonts w:ascii="Arial" w:hAnsi="Arial" w:cs="Arial"/>
        </w:rPr>
        <w:t xml:space="preserve"> tantak edo zipriztinak saihesteko)</w:t>
      </w:r>
    </w:p>
    <w:p w:rsidR="00967AEE" w:rsidRPr="00967AEE" w:rsidRDefault="00967AEE" w:rsidP="00967AEE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967AEE">
        <w:rPr>
          <w:rFonts w:ascii="Arial" w:hAnsi="Arial" w:cs="Arial"/>
        </w:rPr>
        <w:object w:dxaOrig="360" w:dyaOrig="312">
          <v:shape id="_x0000_i1275" type="#_x0000_t75" style="width:18pt;height:15.6pt" o:ole="">
            <v:imagedata r:id="rId12" o:title=""/>
          </v:shape>
          <w:control r:id="rId15" w:name="DefaultOcxName2" w:shapeid="_x0000_i1275"/>
        </w:object>
      </w:r>
      <w:r w:rsidRPr="00967AEE">
        <w:rPr>
          <w:rFonts w:ascii="Arial" w:hAnsi="Arial" w:cs="Arial"/>
          <w:b/>
          <w:bCs/>
        </w:rPr>
        <w:t>Eskularru fin beroarekiko erresistenteak</w:t>
      </w:r>
      <w:r w:rsidRPr="00967AEE">
        <w:rPr>
          <w:rFonts w:ascii="Arial" w:hAnsi="Arial" w:cs="Arial"/>
        </w:rPr>
        <w:t xml:space="preserve"> nahi izanez gero (ez oztopatzeko, baina babesteko)</w:t>
      </w:r>
    </w:p>
    <w:p w:rsidR="00967AEE" w:rsidRDefault="00967AEE" w:rsidP="00967AEE"/>
    <w:p w:rsidR="00967AEE" w:rsidRPr="00171490" w:rsidRDefault="00967AEE" w:rsidP="00171490">
      <w:pPr>
        <w:pStyle w:val="3izenburua"/>
        <w:numPr>
          <w:ilvl w:val="0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proofErr w:type="spellStart"/>
      <w:r w:rsidRPr="00171490">
        <w:rPr>
          <w:rFonts w:ascii="Arial" w:hAnsi="Arial" w:cs="Arial"/>
          <w:sz w:val="24"/>
          <w:szCs w:val="24"/>
        </w:rPr>
        <w:t>Tresnak</w:t>
      </w:r>
      <w:proofErr w:type="spellEnd"/>
      <w:r w:rsidRPr="00171490">
        <w:rPr>
          <w:rFonts w:ascii="Arial" w:hAnsi="Arial" w:cs="Arial"/>
          <w:sz w:val="24"/>
          <w:szCs w:val="24"/>
        </w:rPr>
        <w:t xml:space="preserve"> eta </w:t>
      </w:r>
      <w:proofErr w:type="spellStart"/>
      <w:r w:rsidRPr="00171490">
        <w:rPr>
          <w:rFonts w:ascii="Arial" w:hAnsi="Arial" w:cs="Arial"/>
          <w:sz w:val="24"/>
          <w:szCs w:val="24"/>
        </w:rPr>
        <w:t>ingurunea</w:t>
      </w:r>
      <w:proofErr w:type="spellEnd"/>
    </w:p>
    <w:p w:rsidR="00967AEE" w:rsidRPr="00171490" w:rsidRDefault="00967AEE" w:rsidP="00171490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171490">
        <w:rPr>
          <w:rFonts w:ascii="Arial" w:hAnsi="Arial" w:cs="Arial"/>
        </w:rPr>
        <w:object w:dxaOrig="360" w:dyaOrig="312">
          <v:shape id="_x0000_i1274" type="#_x0000_t75" style="width:18pt;height:15.6pt" o:ole="">
            <v:imagedata r:id="rId12" o:title=""/>
          </v:shape>
          <w:control r:id="rId16" w:name="DefaultOcxName31" w:shapeid="_x0000_i1274"/>
        </w:object>
      </w:r>
      <w:r w:rsidRPr="00171490">
        <w:rPr>
          <w:rFonts w:ascii="Arial" w:hAnsi="Arial" w:cs="Arial"/>
        </w:rPr>
        <w:t xml:space="preserve">Soldagailua berotzen hasten den unetik </w:t>
      </w:r>
      <w:r w:rsidRPr="00171490">
        <w:rPr>
          <w:rFonts w:ascii="Arial" w:hAnsi="Arial" w:cs="Arial"/>
          <w:b/>
          <w:bCs/>
        </w:rPr>
        <w:t>euskarri egokian utzita</w:t>
      </w:r>
      <w:r w:rsidRPr="00171490">
        <w:rPr>
          <w:rFonts w:ascii="Arial" w:hAnsi="Arial" w:cs="Arial"/>
        </w:rPr>
        <w:t xml:space="preserve"> dagoela egiaztatu</w:t>
      </w:r>
    </w:p>
    <w:p w:rsidR="00967AEE" w:rsidRPr="00171490" w:rsidRDefault="00967AEE" w:rsidP="00171490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171490">
        <w:rPr>
          <w:rFonts w:ascii="Arial" w:hAnsi="Arial" w:cs="Arial"/>
        </w:rPr>
        <w:object w:dxaOrig="360" w:dyaOrig="312">
          <v:shape id="_x0000_i1273" type="#_x0000_t75" style="width:18pt;height:15.6pt" o:ole="">
            <v:imagedata r:id="rId12" o:title=""/>
          </v:shape>
          <w:control r:id="rId17" w:name="DefaultOcxName41" w:shapeid="_x0000_i1273"/>
        </w:object>
      </w:r>
      <w:r w:rsidRPr="00171490">
        <w:rPr>
          <w:rFonts w:ascii="Arial" w:hAnsi="Arial" w:cs="Arial"/>
        </w:rPr>
        <w:t>Lan</w:t>
      </w:r>
      <w:r w:rsidR="00171490">
        <w:rPr>
          <w:rFonts w:ascii="Arial" w:hAnsi="Arial" w:cs="Arial"/>
        </w:rPr>
        <w:t xml:space="preserve"> </w:t>
      </w:r>
      <w:r w:rsidRPr="00171490">
        <w:rPr>
          <w:rFonts w:ascii="Arial" w:hAnsi="Arial" w:cs="Arial"/>
        </w:rPr>
        <w:t xml:space="preserve">eremu garbi eta ez-sukoi batean ari </w:t>
      </w:r>
      <w:proofErr w:type="spellStart"/>
      <w:r w:rsidRPr="00171490">
        <w:rPr>
          <w:rFonts w:ascii="Arial" w:hAnsi="Arial" w:cs="Arial"/>
        </w:rPr>
        <w:t>zarela</w:t>
      </w:r>
      <w:proofErr w:type="spellEnd"/>
      <w:r w:rsidRPr="00171490">
        <w:rPr>
          <w:rFonts w:ascii="Arial" w:hAnsi="Arial" w:cs="Arial"/>
        </w:rPr>
        <w:t xml:space="preserve"> ziurtatu</w:t>
      </w:r>
    </w:p>
    <w:p w:rsidR="00967AEE" w:rsidRPr="00171490" w:rsidRDefault="00967AEE" w:rsidP="00171490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171490">
        <w:rPr>
          <w:rFonts w:ascii="Arial" w:hAnsi="Arial" w:cs="Arial"/>
        </w:rPr>
        <w:object w:dxaOrig="360" w:dyaOrig="312">
          <v:shape id="_x0000_i1272" type="#_x0000_t75" style="width:18pt;height:15.6pt" o:ole="">
            <v:imagedata r:id="rId12" o:title=""/>
          </v:shape>
          <w:control r:id="rId18" w:name="DefaultOcxName51" w:shapeid="_x0000_i1272"/>
        </w:object>
      </w:r>
      <w:r w:rsidRPr="00171490">
        <w:rPr>
          <w:rFonts w:ascii="Arial" w:hAnsi="Arial" w:cs="Arial"/>
        </w:rPr>
        <w:t>Estain</w:t>
      </w:r>
      <w:r w:rsidR="00171490">
        <w:rPr>
          <w:rFonts w:ascii="Arial" w:hAnsi="Arial" w:cs="Arial"/>
        </w:rPr>
        <w:t>u</w:t>
      </w:r>
      <w:r w:rsidRPr="00171490">
        <w:rPr>
          <w:rFonts w:ascii="Arial" w:hAnsi="Arial" w:cs="Arial"/>
        </w:rPr>
        <w:t>-haria eta fluxa egoki erabili eta soberakinak behar bezala gorde</w:t>
      </w:r>
    </w:p>
    <w:p w:rsidR="00967AEE" w:rsidRDefault="00967AEE" w:rsidP="00967AEE"/>
    <w:p w:rsidR="00967AEE" w:rsidRPr="00171490" w:rsidRDefault="00967AEE" w:rsidP="00171490">
      <w:pPr>
        <w:pStyle w:val="3izenburua"/>
        <w:numPr>
          <w:ilvl w:val="0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proofErr w:type="spellStart"/>
      <w:r w:rsidRPr="00171490">
        <w:rPr>
          <w:rFonts w:ascii="Arial" w:hAnsi="Arial" w:cs="Arial"/>
          <w:sz w:val="24"/>
          <w:szCs w:val="24"/>
        </w:rPr>
        <w:t>Erabilera</w:t>
      </w:r>
      <w:proofErr w:type="spellEnd"/>
      <w:r w:rsidRPr="00171490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171490">
        <w:rPr>
          <w:rFonts w:ascii="Arial" w:hAnsi="Arial" w:cs="Arial"/>
          <w:sz w:val="24"/>
          <w:szCs w:val="24"/>
        </w:rPr>
        <w:t>seguruak</w:t>
      </w:r>
      <w:proofErr w:type="spellEnd"/>
    </w:p>
    <w:p w:rsidR="00967AEE" w:rsidRPr="00171490" w:rsidRDefault="00967AEE" w:rsidP="00171490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171490">
        <w:rPr>
          <w:rFonts w:ascii="Arial" w:hAnsi="Arial" w:cs="Arial"/>
        </w:rPr>
        <w:object w:dxaOrig="360" w:dyaOrig="312">
          <v:shape id="_x0000_i1271" type="#_x0000_t75" style="width:18pt;height:15.6pt" o:ole="">
            <v:imagedata r:id="rId12" o:title=""/>
          </v:shape>
          <w:control r:id="rId19" w:name="DefaultOcxName61" w:shapeid="_x0000_i1271"/>
        </w:object>
      </w:r>
      <w:r w:rsidRPr="00171490">
        <w:rPr>
          <w:rFonts w:ascii="Arial" w:hAnsi="Arial" w:cs="Arial"/>
        </w:rPr>
        <w:t>Soldagailua itzali lanak amaitzean eta hoztu arte ez gorde</w:t>
      </w:r>
    </w:p>
    <w:p w:rsidR="00967AEE" w:rsidRPr="00171490" w:rsidRDefault="00967AEE" w:rsidP="00171490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171490">
        <w:rPr>
          <w:rFonts w:ascii="Arial" w:hAnsi="Arial" w:cs="Arial"/>
        </w:rPr>
        <w:object w:dxaOrig="360" w:dyaOrig="312">
          <v:shape id="_x0000_i1270" type="#_x0000_t75" style="width:18pt;height:15.6pt" o:ole="">
            <v:imagedata r:id="rId12" o:title=""/>
          </v:shape>
          <w:control r:id="rId20" w:name="DefaultOcxName71" w:shapeid="_x0000_i1270"/>
        </w:object>
      </w:r>
      <w:r w:rsidRPr="00171490">
        <w:rPr>
          <w:rFonts w:ascii="Arial" w:hAnsi="Arial" w:cs="Arial"/>
        </w:rPr>
        <w:t>Beroko punta eta guneak ukitzea saihestu (larruazaleko erredurak ekiditeko)</w:t>
      </w:r>
    </w:p>
    <w:p w:rsidR="00967AEE" w:rsidRDefault="00967AEE" w:rsidP="00171490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171490">
        <w:rPr>
          <w:rFonts w:ascii="Arial" w:hAnsi="Arial" w:cs="Arial"/>
        </w:rPr>
        <w:object w:dxaOrig="360" w:dyaOrig="312">
          <v:shape id="_x0000_i1269" type="#_x0000_t75" style="width:18pt;height:15.6pt" o:ole="">
            <v:imagedata r:id="rId12" o:title=""/>
          </v:shape>
          <w:control r:id="rId21" w:name="DefaultOcxName81" w:shapeid="_x0000_i1269"/>
        </w:object>
      </w:r>
      <w:r w:rsidRPr="00171490">
        <w:rPr>
          <w:rFonts w:ascii="Arial" w:hAnsi="Arial" w:cs="Arial"/>
        </w:rPr>
        <w:t>Estain</w:t>
      </w:r>
      <w:r w:rsidR="00171490">
        <w:rPr>
          <w:rFonts w:ascii="Arial" w:hAnsi="Arial" w:cs="Arial"/>
        </w:rPr>
        <w:t>u</w:t>
      </w:r>
      <w:r w:rsidRPr="00171490">
        <w:rPr>
          <w:rFonts w:ascii="Arial" w:hAnsi="Arial" w:cs="Arial"/>
        </w:rPr>
        <w:t xml:space="preserve"> tantak ez daitezela zirkuitu gainean edo konexio okerretan gelditu</w:t>
      </w:r>
    </w:p>
    <w:p w:rsidR="005056C6" w:rsidRDefault="005056C6" w:rsidP="005056C6">
      <w:pPr>
        <w:pStyle w:val="Normalaweb"/>
        <w:spacing w:line="360" w:lineRule="auto"/>
        <w:rPr>
          <w:rFonts w:ascii="Arial" w:hAnsi="Arial" w:cs="Arial"/>
        </w:rPr>
      </w:pPr>
    </w:p>
    <w:p w:rsidR="005056C6" w:rsidRPr="00171490" w:rsidRDefault="005056C6" w:rsidP="005056C6">
      <w:pPr>
        <w:pStyle w:val="Normalaweb"/>
        <w:spacing w:line="360" w:lineRule="auto"/>
        <w:rPr>
          <w:rFonts w:ascii="Arial" w:hAnsi="Arial" w:cs="Arial"/>
        </w:rPr>
      </w:pPr>
      <w:bookmarkStart w:id="0" w:name="_GoBack"/>
      <w:bookmarkEnd w:id="0"/>
    </w:p>
    <w:p w:rsidR="00967AEE" w:rsidRPr="00171490" w:rsidRDefault="00967AEE" w:rsidP="00967AEE">
      <w:pPr>
        <w:rPr>
          <w:lang w:val="eu-ES"/>
        </w:rPr>
      </w:pPr>
    </w:p>
    <w:p w:rsidR="00967AEE" w:rsidRPr="00171490" w:rsidRDefault="00967AEE" w:rsidP="00171490">
      <w:pPr>
        <w:pStyle w:val="3izenburua"/>
        <w:numPr>
          <w:ilvl w:val="0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proofErr w:type="spellStart"/>
      <w:r w:rsidRPr="00171490">
        <w:rPr>
          <w:rFonts w:ascii="Arial" w:hAnsi="Arial" w:cs="Arial"/>
          <w:sz w:val="24"/>
          <w:szCs w:val="24"/>
        </w:rPr>
        <w:lastRenderedPageBreak/>
        <w:t>Arrisku</w:t>
      </w:r>
      <w:proofErr w:type="spellEnd"/>
      <w:r w:rsidRPr="00171490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171490">
        <w:rPr>
          <w:rFonts w:ascii="Arial" w:hAnsi="Arial" w:cs="Arial"/>
          <w:sz w:val="24"/>
          <w:szCs w:val="24"/>
        </w:rPr>
        <w:t>osagarriak</w:t>
      </w:r>
      <w:proofErr w:type="spellEnd"/>
    </w:p>
    <w:p w:rsidR="00967AEE" w:rsidRPr="00171490" w:rsidRDefault="00967AEE" w:rsidP="00171490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</w:rPr>
      </w:pPr>
      <w:r w:rsidRPr="00171490">
        <w:rPr>
          <w:rFonts w:ascii="Arial" w:hAnsi="Arial" w:cs="Arial"/>
        </w:rPr>
        <w:object w:dxaOrig="360" w:dyaOrig="312">
          <v:shape id="_x0000_i1268" type="#_x0000_t75" style="width:18pt;height:15.6pt" o:ole="">
            <v:imagedata r:id="rId12" o:title=""/>
          </v:shape>
          <w:control r:id="rId22" w:name="DefaultOcxName9" w:shapeid="_x0000_i1268"/>
        </w:object>
      </w:r>
      <w:r w:rsidRPr="00171490">
        <w:rPr>
          <w:rFonts w:ascii="Arial" w:hAnsi="Arial" w:cs="Arial"/>
        </w:rPr>
        <w:t>Material sukoirik ez egon lan-eremuan (paper solteak, plastikoak...)</w:t>
      </w:r>
    </w:p>
    <w:p w:rsidR="00967AEE" w:rsidRPr="00171490" w:rsidRDefault="00967AEE" w:rsidP="00171490">
      <w:pPr>
        <w:pStyle w:val="3izenburua"/>
        <w:numPr>
          <w:ilvl w:val="0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proofErr w:type="spellStart"/>
      <w:r w:rsidRPr="00171490">
        <w:rPr>
          <w:rFonts w:ascii="Arial" w:hAnsi="Arial" w:cs="Arial"/>
          <w:sz w:val="24"/>
          <w:szCs w:val="24"/>
        </w:rPr>
        <w:t>Amaieran</w:t>
      </w:r>
      <w:proofErr w:type="spellEnd"/>
    </w:p>
    <w:p w:rsidR="00967AEE" w:rsidRPr="00171490" w:rsidRDefault="00967AEE" w:rsidP="00967AEE">
      <w:pPr>
        <w:pStyle w:val="Normalaweb"/>
        <w:numPr>
          <w:ilvl w:val="0"/>
          <w:numId w:val="20"/>
        </w:numPr>
        <w:rPr>
          <w:rFonts w:ascii="Arial" w:hAnsi="Arial" w:cs="Arial"/>
        </w:rPr>
      </w:pPr>
      <w:r w:rsidRPr="00171490">
        <w:rPr>
          <w:rFonts w:ascii="Arial" w:hAnsi="Arial" w:cs="Arial"/>
        </w:rPr>
        <w:object w:dxaOrig="360" w:dyaOrig="312">
          <v:shape id="_x0000_i1265" type="#_x0000_t75" style="width:18pt;height:15.6pt" o:ole="">
            <v:imagedata r:id="rId12" o:title=""/>
          </v:shape>
          <w:control r:id="rId23" w:name="DefaultOcxName12" w:shapeid="_x0000_i1265"/>
        </w:object>
      </w:r>
      <w:r w:rsidRPr="00171490">
        <w:rPr>
          <w:rFonts w:ascii="Arial" w:hAnsi="Arial" w:cs="Arial"/>
        </w:rPr>
        <w:t xml:space="preserve">Soldadura hondakinak garbitu (fluxa, </w:t>
      </w:r>
      <w:proofErr w:type="spellStart"/>
      <w:r w:rsidRPr="00171490">
        <w:rPr>
          <w:rFonts w:ascii="Arial" w:hAnsi="Arial" w:cs="Arial"/>
        </w:rPr>
        <w:t>estain</w:t>
      </w:r>
      <w:proofErr w:type="spellEnd"/>
      <w:r w:rsidRPr="00171490">
        <w:rPr>
          <w:rFonts w:ascii="Arial" w:hAnsi="Arial" w:cs="Arial"/>
        </w:rPr>
        <w:t>-hondarrak)</w:t>
      </w:r>
    </w:p>
    <w:p w:rsidR="00967AEE" w:rsidRPr="00171490" w:rsidRDefault="00967AEE" w:rsidP="00967AEE">
      <w:pPr>
        <w:pStyle w:val="Normalaweb"/>
        <w:numPr>
          <w:ilvl w:val="0"/>
          <w:numId w:val="20"/>
        </w:numPr>
        <w:rPr>
          <w:rFonts w:ascii="Arial" w:hAnsi="Arial" w:cs="Arial"/>
        </w:rPr>
      </w:pPr>
      <w:r w:rsidRPr="00171490">
        <w:rPr>
          <w:rFonts w:ascii="Arial" w:hAnsi="Arial" w:cs="Arial"/>
        </w:rPr>
        <w:object w:dxaOrig="360" w:dyaOrig="312">
          <v:shape id="_x0000_i1264" type="#_x0000_t75" style="width:18pt;height:15.6pt" o:ole="">
            <v:imagedata r:id="rId12" o:title=""/>
          </v:shape>
          <w:control r:id="rId24" w:name="DefaultOcxName13" w:shapeid="_x0000_i1264"/>
        </w:object>
      </w:r>
      <w:r w:rsidRPr="00171490">
        <w:rPr>
          <w:rFonts w:ascii="Arial" w:hAnsi="Arial" w:cs="Arial"/>
        </w:rPr>
        <w:t>Erabilitako tresnak hoztu eta egoera onean gorde</w:t>
      </w:r>
    </w:p>
    <w:p w:rsidR="00967AEE" w:rsidRDefault="00967AEE" w:rsidP="00967AEE"/>
    <w:p w:rsidR="00967AEE" w:rsidRPr="00B1667C" w:rsidRDefault="00967AEE" w:rsidP="00967AEE">
      <w:pPr>
        <w:pStyle w:val="Normalaweb"/>
        <w:spacing w:line="360" w:lineRule="auto"/>
        <w:rPr>
          <w:rFonts w:ascii="Arial" w:hAnsi="Arial" w:cs="Arial"/>
        </w:rPr>
      </w:pPr>
    </w:p>
    <w:sectPr w:rsidR="00967AEE" w:rsidRPr="00B1667C" w:rsidSect="00171490">
      <w:headerReference w:type="default" r:id="rId25"/>
      <w:footerReference w:type="default" r:id="rId26"/>
      <w:pgSz w:w="12240" w:h="15840"/>
      <w:pgMar w:top="1701" w:right="1418" w:bottom="1418" w:left="1418" w:header="142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7AEE" w:rsidRDefault="00967AEE" w:rsidP="00530AAA">
      <w:pPr>
        <w:spacing w:after="0" w:line="240" w:lineRule="auto"/>
      </w:pPr>
      <w:r>
        <w:separator/>
      </w:r>
    </w:p>
  </w:endnote>
  <w:endnote w:type="continuationSeparator" w:id="0">
    <w:p w:rsidR="00967AEE" w:rsidRDefault="00967AEE" w:rsidP="00530A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0339317"/>
      <w:docPartObj>
        <w:docPartGallery w:val="Page Numbers (Bottom of Page)"/>
        <w:docPartUnique/>
      </w:docPartObj>
    </w:sdtPr>
    <w:sdtContent>
      <w:p w:rsidR="00967AEE" w:rsidRDefault="00967AEE">
        <w:pPr>
          <w:pStyle w:val="Orri-o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056C6" w:rsidRPr="005056C6">
          <w:rPr>
            <w:noProof/>
            <w:lang w:val="eu-ES"/>
          </w:rPr>
          <w:t>2</w:t>
        </w:r>
        <w:r>
          <w:fldChar w:fldCharType="end"/>
        </w:r>
      </w:p>
    </w:sdtContent>
  </w:sdt>
  <w:p w:rsidR="00967AEE" w:rsidRDefault="00967AEE">
    <w:pPr>
      <w:pStyle w:val="Orri-o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7AEE" w:rsidRDefault="00967AEE" w:rsidP="00530AAA">
      <w:pPr>
        <w:spacing w:after="0" w:line="240" w:lineRule="auto"/>
      </w:pPr>
      <w:r>
        <w:separator/>
      </w:r>
    </w:p>
  </w:footnote>
  <w:footnote w:type="continuationSeparator" w:id="0">
    <w:p w:rsidR="00967AEE" w:rsidRDefault="00967AEE" w:rsidP="00530A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67AEE" w:rsidRDefault="00967AEE" w:rsidP="00530AAA">
    <w:pPr>
      <w:pStyle w:val="1izenburua"/>
      <w:spacing w:line="360" w:lineRule="auto"/>
      <w:jc w:val="right"/>
      <w:rPr>
        <w:rFonts w:ascii="Arial" w:hAnsi="Arial" w:cs="Arial"/>
        <w:lang w:val="eu-ES"/>
      </w:rPr>
    </w:pPr>
    <w:r>
      <w:rPr>
        <w:noProof/>
        <w:lang w:val="eu-ES" w:eastAsia="eu-ES"/>
      </w:rPr>
      <w:drawing>
        <wp:anchor distT="0" distB="0" distL="114300" distR="114300" simplePos="0" relativeHeight="251661312" behindDoc="0" locked="0" layoutInCell="1" allowOverlap="1" wp14:anchorId="292FB70F" wp14:editId="268E7DA9">
          <wp:simplePos x="0" y="0"/>
          <wp:positionH relativeFrom="margin">
            <wp:align>left</wp:align>
          </wp:positionH>
          <wp:positionV relativeFrom="paragraph">
            <wp:posOffset>182245</wp:posOffset>
          </wp:positionV>
          <wp:extent cx="1050475" cy="611079"/>
          <wp:effectExtent l="0" t="0" r="0" b="0"/>
          <wp:wrapNone/>
          <wp:docPr id="19" name="Irudia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riginala sloganarekin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0475" cy="6110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u-ES" w:eastAsia="eu-ES"/>
      </w:rPr>
      <w:drawing>
        <wp:anchor distT="114300" distB="114300" distL="114300" distR="114300" simplePos="0" relativeHeight="251659264" behindDoc="0" locked="0" layoutInCell="1" hidden="0" allowOverlap="1" wp14:anchorId="0478F42E" wp14:editId="2F3C440E">
          <wp:simplePos x="0" y="0"/>
          <wp:positionH relativeFrom="margin">
            <wp:align>right</wp:align>
          </wp:positionH>
          <wp:positionV relativeFrom="paragraph">
            <wp:posOffset>118110</wp:posOffset>
          </wp:positionV>
          <wp:extent cx="1281113" cy="547384"/>
          <wp:effectExtent l="0" t="0" r="0" b="5080"/>
          <wp:wrapNone/>
          <wp:docPr id="18" name="image2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1113" cy="5473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967AEE" w:rsidRDefault="00967AEE">
    <w:pPr>
      <w:pStyle w:val="Goiburu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Zenbaki-zerren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Zenbaki-zerren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Bulet-zerrend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Bulet-zerrend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Zenbaki-zerren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Bulet-zerrend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36C0695"/>
    <w:multiLevelType w:val="multilevel"/>
    <w:tmpl w:val="5950B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9275D4C"/>
    <w:multiLevelType w:val="multilevel"/>
    <w:tmpl w:val="F830E794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FAE310E"/>
    <w:multiLevelType w:val="multilevel"/>
    <w:tmpl w:val="5D4C9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7C75B2E"/>
    <w:multiLevelType w:val="multilevel"/>
    <w:tmpl w:val="8CAC2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6081F47"/>
    <w:multiLevelType w:val="hybridMultilevel"/>
    <w:tmpl w:val="364ECF0E"/>
    <w:lvl w:ilvl="0" w:tplc="042D000F">
      <w:start w:val="1"/>
      <w:numFmt w:val="decimal"/>
      <w:lvlText w:val="%1."/>
      <w:lvlJc w:val="left"/>
      <w:pPr>
        <w:ind w:left="720" w:hanging="360"/>
      </w:pPr>
    </w:lvl>
    <w:lvl w:ilvl="1" w:tplc="042D0019" w:tentative="1">
      <w:start w:val="1"/>
      <w:numFmt w:val="lowerLetter"/>
      <w:lvlText w:val="%2."/>
      <w:lvlJc w:val="left"/>
      <w:pPr>
        <w:ind w:left="1440" w:hanging="360"/>
      </w:pPr>
    </w:lvl>
    <w:lvl w:ilvl="2" w:tplc="042D001B" w:tentative="1">
      <w:start w:val="1"/>
      <w:numFmt w:val="lowerRoman"/>
      <w:lvlText w:val="%3."/>
      <w:lvlJc w:val="right"/>
      <w:pPr>
        <w:ind w:left="2160" w:hanging="180"/>
      </w:pPr>
    </w:lvl>
    <w:lvl w:ilvl="3" w:tplc="042D000F" w:tentative="1">
      <w:start w:val="1"/>
      <w:numFmt w:val="decimal"/>
      <w:lvlText w:val="%4."/>
      <w:lvlJc w:val="left"/>
      <w:pPr>
        <w:ind w:left="2880" w:hanging="360"/>
      </w:pPr>
    </w:lvl>
    <w:lvl w:ilvl="4" w:tplc="042D0019" w:tentative="1">
      <w:start w:val="1"/>
      <w:numFmt w:val="lowerLetter"/>
      <w:lvlText w:val="%5."/>
      <w:lvlJc w:val="left"/>
      <w:pPr>
        <w:ind w:left="3600" w:hanging="360"/>
      </w:pPr>
    </w:lvl>
    <w:lvl w:ilvl="5" w:tplc="042D001B" w:tentative="1">
      <w:start w:val="1"/>
      <w:numFmt w:val="lowerRoman"/>
      <w:lvlText w:val="%6."/>
      <w:lvlJc w:val="right"/>
      <w:pPr>
        <w:ind w:left="4320" w:hanging="180"/>
      </w:pPr>
    </w:lvl>
    <w:lvl w:ilvl="6" w:tplc="042D000F" w:tentative="1">
      <w:start w:val="1"/>
      <w:numFmt w:val="decimal"/>
      <w:lvlText w:val="%7."/>
      <w:lvlJc w:val="left"/>
      <w:pPr>
        <w:ind w:left="5040" w:hanging="360"/>
      </w:pPr>
    </w:lvl>
    <w:lvl w:ilvl="7" w:tplc="042D0019" w:tentative="1">
      <w:start w:val="1"/>
      <w:numFmt w:val="lowerLetter"/>
      <w:lvlText w:val="%8."/>
      <w:lvlJc w:val="left"/>
      <w:pPr>
        <w:ind w:left="5760" w:hanging="360"/>
      </w:pPr>
    </w:lvl>
    <w:lvl w:ilvl="8" w:tplc="042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AF6EF4"/>
    <w:multiLevelType w:val="multilevel"/>
    <w:tmpl w:val="95E4E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47B3743"/>
    <w:multiLevelType w:val="multilevel"/>
    <w:tmpl w:val="810E6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7565767"/>
    <w:multiLevelType w:val="multilevel"/>
    <w:tmpl w:val="89F87B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490458B"/>
    <w:multiLevelType w:val="multilevel"/>
    <w:tmpl w:val="340E78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5F076FA"/>
    <w:multiLevelType w:val="hybridMultilevel"/>
    <w:tmpl w:val="96DC1DE6"/>
    <w:lvl w:ilvl="0" w:tplc="042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D0019">
      <w:start w:val="1"/>
      <w:numFmt w:val="lowerLetter"/>
      <w:lvlText w:val="%2."/>
      <w:lvlJc w:val="left"/>
      <w:pPr>
        <w:ind w:left="1440" w:hanging="360"/>
      </w:pPr>
    </w:lvl>
    <w:lvl w:ilvl="2" w:tplc="042D001B" w:tentative="1">
      <w:start w:val="1"/>
      <w:numFmt w:val="lowerRoman"/>
      <w:lvlText w:val="%3."/>
      <w:lvlJc w:val="right"/>
      <w:pPr>
        <w:ind w:left="2160" w:hanging="180"/>
      </w:pPr>
    </w:lvl>
    <w:lvl w:ilvl="3" w:tplc="042D000F" w:tentative="1">
      <w:start w:val="1"/>
      <w:numFmt w:val="decimal"/>
      <w:lvlText w:val="%4."/>
      <w:lvlJc w:val="left"/>
      <w:pPr>
        <w:ind w:left="2880" w:hanging="360"/>
      </w:pPr>
    </w:lvl>
    <w:lvl w:ilvl="4" w:tplc="042D0019" w:tentative="1">
      <w:start w:val="1"/>
      <w:numFmt w:val="lowerLetter"/>
      <w:lvlText w:val="%5."/>
      <w:lvlJc w:val="left"/>
      <w:pPr>
        <w:ind w:left="3600" w:hanging="360"/>
      </w:pPr>
    </w:lvl>
    <w:lvl w:ilvl="5" w:tplc="042D001B" w:tentative="1">
      <w:start w:val="1"/>
      <w:numFmt w:val="lowerRoman"/>
      <w:lvlText w:val="%6."/>
      <w:lvlJc w:val="right"/>
      <w:pPr>
        <w:ind w:left="4320" w:hanging="180"/>
      </w:pPr>
    </w:lvl>
    <w:lvl w:ilvl="6" w:tplc="042D000F" w:tentative="1">
      <w:start w:val="1"/>
      <w:numFmt w:val="decimal"/>
      <w:lvlText w:val="%7."/>
      <w:lvlJc w:val="left"/>
      <w:pPr>
        <w:ind w:left="5040" w:hanging="360"/>
      </w:pPr>
    </w:lvl>
    <w:lvl w:ilvl="7" w:tplc="042D0019" w:tentative="1">
      <w:start w:val="1"/>
      <w:numFmt w:val="lowerLetter"/>
      <w:lvlText w:val="%8."/>
      <w:lvlJc w:val="left"/>
      <w:pPr>
        <w:ind w:left="5760" w:hanging="360"/>
      </w:pPr>
    </w:lvl>
    <w:lvl w:ilvl="8" w:tplc="042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37078B"/>
    <w:multiLevelType w:val="multilevel"/>
    <w:tmpl w:val="26D8B1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F543B3E"/>
    <w:multiLevelType w:val="multilevel"/>
    <w:tmpl w:val="1716F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1AA546D"/>
    <w:multiLevelType w:val="hybridMultilevel"/>
    <w:tmpl w:val="4FDC22E4"/>
    <w:lvl w:ilvl="0" w:tplc="042D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2D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 w15:restartNumberingAfterBreak="0">
    <w:nsid w:val="7B6244A2"/>
    <w:multiLevelType w:val="multilevel"/>
    <w:tmpl w:val="66C03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16"/>
  </w:num>
  <w:num w:numId="8">
    <w:abstractNumId w:val="13"/>
  </w:num>
  <w:num w:numId="9">
    <w:abstractNumId w:val="12"/>
  </w:num>
  <w:num w:numId="10">
    <w:abstractNumId w:val="14"/>
  </w:num>
  <w:num w:numId="11">
    <w:abstractNumId w:val="19"/>
  </w:num>
  <w:num w:numId="12">
    <w:abstractNumId w:val="10"/>
  </w:num>
  <w:num w:numId="13">
    <w:abstractNumId w:val="15"/>
  </w:num>
  <w:num w:numId="14">
    <w:abstractNumId w:val="18"/>
  </w:num>
  <w:num w:numId="15">
    <w:abstractNumId w:val="7"/>
  </w:num>
  <w:num w:numId="16">
    <w:abstractNumId w:val="6"/>
  </w:num>
  <w:num w:numId="17">
    <w:abstractNumId w:val="17"/>
  </w:num>
  <w:num w:numId="18">
    <w:abstractNumId w:val="9"/>
  </w:num>
  <w:num w:numId="19">
    <w:abstractNumId w:val="8"/>
  </w:num>
  <w:num w:numId="20">
    <w:abstractNumId w:val="1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452D"/>
    <w:rsid w:val="00034616"/>
    <w:rsid w:val="0006063C"/>
    <w:rsid w:val="00093622"/>
    <w:rsid w:val="000A2664"/>
    <w:rsid w:val="000B27C0"/>
    <w:rsid w:val="000C62C9"/>
    <w:rsid w:val="000F0F40"/>
    <w:rsid w:val="00130B8F"/>
    <w:rsid w:val="00132A65"/>
    <w:rsid w:val="001453EA"/>
    <w:rsid w:val="0015074B"/>
    <w:rsid w:val="00162BE6"/>
    <w:rsid w:val="00171490"/>
    <w:rsid w:val="001978FA"/>
    <w:rsid w:val="001C16F6"/>
    <w:rsid w:val="001D704D"/>
    <w:rsid w:val="0029639D"/>
    <w:rsid w:val="002B2B58"/>
    <w:rsid w:val="002F2DB3"/>
    <w:rsid w:val="0031604C"/>
    <w:rsid w:val="00320E9D"/>
    <w:rsid w:val="00326F90"/>
    <w:rsid w:val="003337E1"/>
    <w:rsid w:val="00350B03"/>
    <w:rsid w:val="003732AF"/>
    <w:rsid w:val="003A4CB4"/>
    <w:rsid w:val="003C6E5F"/>
    <w:rsid w:val="003E6CD8"/>
    <w:rsid w:val="004258C8"/>
    <w:rsid w:val="00444BA3"/>
    <w:rsid w:val="004F49C1"/>
    <w:rsid w:val="00501802"/>
    <w:rsid w:val="005056C6"/>
    <w:rsid w:val="00513386"/>
    <w:rsid w:val="00514E60"/>
    <w:rsid w:val="00527618"/>
    <w:rsid w:val="00530AAA"/>
    <w:rsid w:val="00597254"/>
    <w:rsid w:val="005E4B8F"/>
    <w:rsid w:val="00677CB4"/>
    <w:rsid w:val="00721D1A"/>
    <w:rsid w:val="00722F7E"/>
    <w:rsid w:val="00731825"/>
    <w:rsid w:val="00742573"/>
    <w:rsid w:val="007757AC"/>
    <w:rsid w:val="00792BAE"/>
    <w:rsid w:val="007A45AD"/>
    <w:rsid w:val="008651D1"/>
    <w:rsid w:val="00885DF0"/>
    <w:rsid w:val="008B18C5"/>
    <w:rsid w:val="008B4288"/>
    <w:rsid w:val="008D1705"/>
    <w:rsid w:val="00967AEE"/>
    <w:rsid w:val="00970E19"/>
    <w:rsid w:val="009872AA"/>
    <w:rsid w:val="009A3940"/>
    <w:rsid w:val="009E7014"/>
    <w:rsid w:val="00A15E57"/>
    <w:rsid w:val="00A43817"/>
    <w:rsid w:val="00A46CBB"/>
    <w:rsid w:val="00A91E8B"/>
    <w:rsid w:val="00AA1D8D"/>
    <w:rsid w:val="00AB62D3"/>
    <w:rsid w:val="00AC61F8"/>
    <w:rsid w:val="00AD5564"/>
    <w:rsid w:val="00B0167A"/>
    <w:rsid w:val="00B1667C"/>
    <w:rsid w:val="00B33E73"/>
    <w:rsid w:val="00B34C75"/>
    <w:rsid w:val="00B47730"/>
    <w:rsid w:val="00BB4643"/>
    <w:rsid w:val="00C121D6"/>
    <w:rsid w:val="00C21BB1"/>
    <w:rsid w:val="00C742C7"/>
    <w:rsid w:val="00C847DF"/>
    <w:rsid w:val="00C93C86"/>
    <w:rsid w:val="00CB0664"/>
    <w:rsid w:val="00D226DF"/>
    <w:rsid w:val="00D974F1"/>
    <w:rsid w:val="00DF3B80"/>
    <w:rsid w:val="00E05DEB"/>
    <w:rsid w:val="00E26D75"/>
    <w:rsid w:val="00E35281"/>
    <w:rsid w:val="00E447B9"/>
    <w:rsid w:val="00F411A0"/>
    <w:rsid w:val="00F629F5"/>
    <w:rsid w:val="00F91A3C"/>
    <w:rsid w:val="00FA0B43"/>
    <w:rsid w:val="00FB5A8A"/>
    <w:rsid w:val="00FC693F"/>
    <w:rsid w:val="00FD6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3A234CAC"/>
  <w14:defaultImageDpi w14:val="300"/>
  <w15:docId w15:val="{3649ADE8-F2E7-4064-A355-B1A61B416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a">
    <w:name w:val="Normal"/>
    <w:qFormat/>
    <w:rsid w:val="00FC693F"/>
  </w:style>
  <w:style w:type="paragraph" w:styleId="1izenburua">
    <w:name w:val="heading 1"/>
    <w:basedOn w:val="Normala"/>
    <w:next w:val="Normala"/>
    <w:link w:val="1izenburuaK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izenburua">
    <w:name w:val="heading 2"/>
    <w:basedOn w:val="Normala"/>
    <w:next w:val="Normala"/>
    <w:link w:val="2izenburuaK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izenburua">
    <w:name w:val="heading 3"/>
    <w:basedOn w:val="Normala"/>
    <w:next w:val="Normala"/>
    <w:link w:val="3izenburuaK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izenburua">
    <w:name w:val="heading 4"/>
    <w:basedOn w:val="Normala"/>
    <w:next w:val="Normala"/>
    <w:link w:val="4izenburuaK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izenburua">
    <w:name w:val="heading 5"/>
    <w:basedOn w:val="Normala"/>
    <w:next w:val="Normala"/>
    <w:link w:val="5izenburuaK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izenburua">
    <w:name w:val="heading 6"/>
    <w:basedOn w:val="Normala"/>
    <w:next w:val="Normala"/>
    <w:link w:val="6izenburuaK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izenburua">
    <w:name w:val="heading 7"/>
    <w:basedOn w:val="Normala"/>
    <w:next w:val="Normala"/>
    <w:link w:val="7izenburuaK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izenburua">
    <w:name w:val="heading 8"/>
    <w:basedOn w:val="Normala"/>
    <w:next w:val="Normala"/>
    <w:link w:val="8izenburuaK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izenburua">
    <w:name w:val="heading 9"/>
    <w:basedOn w:val="Normala"/>
    <w:next w:val="Normala"/>
    <w:link w:val="9izenburuaK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aragrafoarenletra-tipolehenetsia">
    <w:name w:val="Default Paragraph Font"/>
    <w:uiPriority w:val="1"/>
    <w:semiHidden/>
    <w:unhideWhenUsed/>
  </w:style>
  <w:style w:type="table" w:default="1" w:styleId="Taulanorma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Zerrendarikez">
    <w:name w:val="No List"/>
    <w:uiPriority w:val="99"/>
    <w:semiHidden/>
    <w:unhideWhenUsed/>
  </w:style>
  <w:style w:type="paragraph" w:styleId="Goiburua">
    <w:name w:val="header"/>
    <w:basedOn w:val="Normala"/>
    <w:link w:val="Goiburu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oiburuaKar">
    <w:name w:val="Goiburua Kar"/>
    <w:basedOn w:val="Paragrafoarenletra-tipolehenetsia"/>
    <w:link w:val="Goiburua"/>
    <w:uiPriority w:val="99"/>
    <w:rsid w:val="00E618BF"/>
  </w:style>
  <w:style w:type="paragraph" w:styleId="Orri-oina">
    <w:name w:val="footer"/>
    <w:basedOn w:val="Normala"/>
    <w:link w:val="Orri-oin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Orri-oinaKar">
    <w:name w:val="Orri-oina Kar"/>
    <w:basedOn w:val="Paragrafoarenletra-tipolehenetsia"/>
    <w:link w:val="Orri-oina"/>
    <w:uiPriority w:val="99"/>
    <w:rsid w:val="00E618BF"/>
  </w:style>
  <w:style w:type="paragraph" w:styleId="Tarterikez">
    <w:name w:val="No Spacing"/>
    <w:link w:val="TarterikezKar"/>
    <w:uiPriority w:val="1"/>
    <w:qFormat/>
    <w:rsid w:val="00FC693F"/>
    <w:pPr>
      <w:spacing w:after="0" w:line="240" w:lineRule="auto"/>
    </w:pPr>
  </w:style>
  <w:style w:type="character" w:customStyle="1" w:styleId="1izenburuaKar">
    <w:name w:val="1. izenburua Kar"/>
    <w:basedOn w:val="Paragrafoarenletra-tipolehenetsia"/>
    <w:link w:val="1izenburua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izenburuaKar">
    <w:name w:val="2. izenburua Kar"/>
    <w:basedOn w:val="Paragrafoarenletra-tipolehenetsia"/>
    <w:link w:val="2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izenburuaKar">
    <w:name w:val="3. izenburua Kar"/>
    <w:basedOn w:val="Paragrafoarenletra-tipolehenetsia"/>
    <w:link w:val="3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ulua">
    <w:name w:val="Title"/>
    <w:basedOn w:val="Normala"/>
    <w:next w:val="Normala"/>
    <w:link w:val="TituluaK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uluaKar">
    <w:name w:val="Titulua Kar"/>
    <w:basedOn w:val="Paragrafoarenletra-tipolehenetsia"/>
    <w:link w:val="Titulu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zpititulua">
    <w:name w:val="Subtitle"/>
    <w:basedOn w:val="Normala"/>
    <w:next w:val="Normala"/>
    <w:link w:val="AzpitituluaK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zpitituluaKar">
    <w:name w:val="Azpititulua Kar"/>
    <w:basedOn w:val="Paragrafoarenletra-tipolehenetsia"/>
    <w:link w:val="Azpititulua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Zerrenda-paragrafoa">
    <w:name w:val="List Paragraph"/>
    <w:basedOn w:val="Normala"/>
    <w:uiPriority w:val="34"/>
    <w:qFormat/>
    <w:rsid w:val="00FC693F"/>
    <w:pPr>
      <w:ind w:left="720"/>
      <w:contextualSpacing/>
    </w:pPr>
  </w:style>
  <w:style w:type="paragraph" w:styleId="Gorputz-testua">
    <w:name w:val="Body Text"/>
    <w:basedOn w:val="Normala"/>
    <w:link w:val="Gorputz-testuaKar"/>
    <w:uiPriority w:val="99"/>
    <w:unhideWhenUsed/>
    <w:rsid w:val="00AA1D8D"/>
    <w:pPr>
      <w:spacing w:after="120"/>
    </w:pPr>
  </w:style>
  <w:style w:type="character" w:customStyle="1" w:styleId="Gorputz-testuaKar">
    <w:name w:val="Gorputz-testua Kar"/>
    <w:basedOn w:val="Paragrafoarenletra-tipolehenetsia"/>
    <w:link w:val="Gorputz-testua"/>
    <w:uiPriority w:val="99"/>
    <w:rsid w:val="00AA1D8D"/>
  </w:style>
  <w:style w:type="paragraph" w:styleId="Gorputz-testua2">
    <w:name w:val="Body Text 2"/>
    <w:basedOn w:val="Normala"/>
    <w:link w:val="Gorputz-testua2Kar"/>
    <w:uiPriority w:val="99"/>
    <w:unhideWhenUsed/>
    <w:rsid w:val="00AA1D8D"/>
    <w:pPr>
      <w:spacing w:after="120" w:line="480" w:lineRule="auto"/>
    </w:pPr>
  </w:style>
  <w:style w:type="character" w:customStyle="1" w:styleId="Gorputz-testua2Kar">
    <w:name w:val="Gorputz-testua 2 Kar"/>
    <w:basedOn w:val="Paragrafoarenletra-tipolehenetsia"/>
    <w:link w:val="Gorputz-testua2"/>
    <w:uiPriority w:val="99"/>
    <w:rsid w:val="00AA1D8D"/>
  </w:style>
  <w:style w:type="paragraph" w:styleId="Gorputz-testua3">
    <w:name w:val="Body Text 3"/>
    <w:basedOn w:val="Normala"/>
    <w:link w:val="Gorputz-testua3K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Gorputz-testua3Kar">
    <w:name w:val="Gorputz-testua 3 Kar"/>
    <w:basedOn w:val="Paragrafoarenletra-tipolehenetsia"/>
    <w:link w:val="Gorputz-testua3"/>
    <w:uiPriority w:val="99"/>
    <w:rsid w:val="00AA1D8D"/>
    <w:rPr>
      <w:sz w:val="16"/>
      <w:szCs w:val="16"/>
    </w:rPr>
  </w:style>
  <w:style w:type="paragraph" w:styleId="Zerrenda">
    <w:name w:val="List"/>
    <w:basedOn w:val="Normala"/>
    <w:uiPriority w:val="99"/>
    <w:unhideWhenUsed/>
    <w:rsid w:val="00AA1D8D"/>
    <w:pPr>
      <w:ind w:left="360" w:hanging="360"/>
      <w:contextualSpacing/>
    </w:pPr>
  </w:style>
  <w:style w:type="paragraph" w:styleId="Zerrenda2">
    <w:name w:val="List 2"/>
    <w:basedOn w:val="Normala"/>
    <w:uiPriority w:val="99"/>
    <w:unhideWhenUsed/>
    <w:rsid w:val="00326F90"/>
    <w:pPr>
      <w:ind w:left="720" w:hanging="360"/>
      <w:contextualSpacing/>
    </w:pPr>
  </w:style>
  <w:style w:type="paragraph" w:styleId="Zerrenda3">
    <w:name w:val="List 3"/>
    <w:basedOn w:val="Normala"/>
    <w:uiPriority w:val="99"/>
    <w:unhideWhenUsed/>
    <w:rsid w:val="00326F90"/>
    <w:pPr>
      <w:ind w:left="1080" w:hanging="360"/>
      <w:contextualSpacing/>
    </w:pPr>
  </w:style>
  <w:style w:type="paragraph" w:styleId="Bulet-zerrenda">
    <w:name w:val="List Bullet"/>
    <w:basedOn w:val="Normala"/>
    <w:uiPriority w:val="99"/>
    <w:unhideWhenUsed/>
    <w:rsid w:val="00326F90"/>
    <w:pPr>
      <w:numPr>
        <w:numId w:val="1"/>
      </w:numPr>
      <w:contextualSpacing/>
    </w:pPr>
  </w:style>
  <w:style w:type="paragraph" w:styleId="Bulet-zerrenda2">
    <w:name w:val="List Bullet 2"/>
    <w:basedOn w:val="Normala"/>
    <w:uiPriority w:val="99"/>
    <w:unhideWhenUsed/>
    <w:rsid w:val="00326F90"/>
    <w:pPr>
      <w:numPr>
        <w:numId w:val="2"/>
      </w:numPr>
      <w:contextualSpacing/>
    </w:pPr>
  </w:style>
  <w:style w:type="paragraph" w:styleId="Bulet-zerrenda3">
    <w:name w:val="List Bullet 3"/>
    <w:basedOn w:val="Normala"/>
    <w:uiPriority w:val="99"/>
    <w:unhideWhenUsed/>
    <w:rsid w:val="00326F90"/>
    <w:pPr>
      <w:numPr>
        <w:numId w:val="3"/>
      </w:numPr>
      <w:contextualSpacing/>
    </w:pPr>
  </w:style>
  <w:style w:type="paragraph" w:styleId="Zenbaki-zerrenda">
    <w:name w:val="List Number"/>
    <w:basedOn w:val="Normala"/>
    <w:uiPriority w:val="99"/>
    <w:unhideWhenUsed/>
    <w:rsid w:val="00326F90"/>
    <w:pPr>
      <w:numPr>
        <w:numId w:val="4"/>
      </w:numPr>
      <w:contextualSpacing/>
    </w:pPr>
  </w:style>
  <w:style w:type="paragraph" w:styleId="Zenbaki-zerrenda2">
    <w:name w:val="List Number 2"/>
    <w:basedOn w:val="Normala"/>
    <w:uiPriority w:val="99"/>
    <w:unhideWhenUsed/>
    <w:rsid w:val="0029639D"/>
    <w:pPr>
      <w:numPr>
        <w:numId w:val="5"/>
      </w:numPr>
      <w:contextualSpacing/>
    </w:pPr>
  </w:style>
  <w:style w:type="paragraph" w:styleId="Zenbaki-zerrenda3">
    <w:name w:val="List Number 3"/>
    <w:basedOn w:val="Normala"/>
    <w:uiPriority w:val="99"/>
    <w:unhideWhenUsed/>
    <w:rsid w:val="0029639D"/>
    <w:pPr>
      <w:numPr>
        <w:numId w:val="6"/>
      </w:numPr>
      <w:contextualSpacing/>
    </w:pPr>
  </w:style>
  <w:style w:type="paragraph" w:styleId="Zerrendajarraitua">
    <w:name w:val="List Continue"/>
    <w:basedOn w:val="Normala"/>
    <w:uiPriority w:val="99"/>
    <w:unhideWhenUsed/>
    <w:rsid w:val="0029639D"/>
    <w:pPr>
      <w:spacing w:after="120"/>
      <w:ind w:left="360"/>
      <w:contextualSpacing/>
    </w:pPr>
  </w:style>
  <w:style w:type="paragraph" w:styleId="Zerrendajarraitua2">
    <w:name w:val="List Continue 2"/>
    <w:basedOn w:val="Normala"/>
    <w:uiPriority w:val="99"/>
    <w:unhideWhenUsed/>
    <w:rsid w:val="0029639D"/>
    <w:pPr>
      <w:spacing w:after="120"/>
      <w:ind w:left="720"/>
      <w:contextualSpacing/>
    </w:pPr>
  </w:style>
  <w:style w:type="paragraph" w:styleId="Zerrendajarraitua3">
    <w:name w:val="List Continue 3"/>
    <w:basedOn w:val="Normala"/>
    <w:uiPriority w:val="99"/>
    <w:unhideWhenUsed/>
    <w:rsid w:val="0029639D"/>
    <w:pPr>
      <w:spacing w:after="120"/>
      <w:ind w:left="1080"/>
      <w:contextualSpacing/>
    </w:pPr>
  </w:style>
  <w:style w:type="paragraph" w:styleId="Makrokotestua">
    <w:name w:val="macro"/>
    <w:link w:val="MakrokotestuaK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kotestuaKar">
    <w:name w:val="Makroko testua Kar"/>
    <w:basedOn w:val="Paragrafoarenletra-tipolehenetsia"/>
    <w:link w:val="Makrokotestua"/>
    <w:uiPriority w:val="99"/>
    <w:rsid w:val="0029639D"/>
    <w:rPr>
      <w:rFonts w:ascii="Courier" w:hAnsi="Courier"/>
      <w:sz w:val="20"/>
      <w:szCs w:val="20"/>
    </w:rPr>
  </w:style>
  <w:style w:type="paragraph" w:styleId="Aipua">
    <w:name w:val="Quote"/>
    <w:basedOn w:val="Normala"/>
    <w:next w:val="Normala"/>
    <w:link w:val="AipuaKar"/>
    <w:uiPriority w:val="29"/>
    <w:qFormat/>
    <w:rsid w:val="00FC693F"/>
    <w:rPr>
      <w:i/>
      <w:iCs/>
      <w:color w:val="000000" w:themeColor="text1"/>
    </w:rPr>
  </w:style>
  <w:style w:type="character" w:customStyle="1" w:styleId="AipuaKar">
    <w:name w:val="Aipua Kar"/>
    <w:basedOn w:val="Paragrafoarenletra-tipolehenetsia"/>
    <w:link w:val="Aipua"/>
    <w:uiPriority w:val="29"/>
    <w:rsid w:val="00FC693F"/>
    <w:rPr>
      <w:i/>
      <w:iCs/>
      <w:color w:val="000000" w:themeColor="text1"/>
    </w:rPr>
  </w:style>
  <w:style w:type="character" w:customStyle="1" w:styleId="4izenburuaKar">
    <w:name w:val="4. izenburua Kar"/>
    <w:basedOn w:val="Paragrafoarenletra-tipolehenetsia"/>
    <w:link w:val="4izenburua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izenburuaKar">
    <w:name w:val="5. izenburua Kar"/>
    <w:basedOn w:val="Paragrafoarenletra-tipolehenetsia"/>
    <w:link w:val="5izenburua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izenburuaKar">
    <w:name w:val="6. izenburua Kar"/>
    <w:basedOn w:val="Paragrafoarenletra-tipolehenetsia"/>
    <w:link w:val="6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izenburuaKar">
    <w:name w:val="7. izenburua Kar"/>
    <w:basedOn w:val="Paragrafoarenletra-tipolehenetsia"/>
    <w:link w:val="7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izenburuaKar">
    <w:name w:val="8. izenburua Kar"/>
    <w:basedOn w:val="Paragrafoarenletra-tipolehenetsia"/>
    <w:link w:val="8izenburua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izenburuaKar">
    <w:name w:val="9. izenburua Kar"/>
    <w:basedOn w:val="Paragrafoarenletra-tipolehenetsia"/>
    <w:link w:val="9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pigrafea">
    <w:name w:val="caption"/>
    <w:basedOn w:val="Normala"/>
    <w:next w:val="Normala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odia">
    <w:name w:val="Strong"/>
    <w:basedOn w:val="Paragrafoarenletra-tipolehenetsia"/>
    <w:uiPriority w:val="22"/>
    <w:qFormat/>
    <w:rsid w:val="00FC693F"/>
    <w:rPr>
      <w:b/>
      <w:bCs/>
    </w:rPr>
  </w:style>
  <w:style w:type="character" w:styleId="Enfasia">
    <w:name w:val="Emphasis"/>
    <w:basedOn w:val="Paragrafoarenletra-tipolehenetsia"/>
    <w:uiPriority w:val="20"/>
    <w:qFormat/>
    <w:rsid w:val="00FC693F"/>
    <w:rPr>
      <w:i/>
      <w:iCs/>
    </w:rPr>
  </w:style>
  <w:style w:type="paragraph" w:styleId="Aipamenhandia">
    <w:name w:val="Intense Quote"/>
    <w:basedOn w:val="Normala"/>
    <w:next w:val="Normala"/>
    <w:link w:val="AipamenhandiaK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ipamenhandiaKar">
    <w:name w:val="Aipamen handia Kar"/>
    <w:basedOn w:val="Paragrafoarenletra-tipolehenetsia"/>
    <w:link w:val="Aipamenhandia"/>
    <w:uiPriority w:val="30"/>
    <w:rsid w:val="00FC693F"/>
    <w:rPr>
      <w:b/>
      <w:bCs/>
      <w:i/>
      <w:iCs/>
      <w:color w:val="4F81BD" w:themeColor="accent1"/>
    </w:rPr>
  </w:style>
  <w:style w:type="character" w:styleId="Enfasileuna">
    <w:name w:val="Subtle Emphasis"/>
    <w:basedOn w:val="Paragrafoarenletra-tipolehenetsia"/>
    <w:uiPriority w:val="19"/>
    <w:qFormat/>
    <w:rsid w:val="00FC693F"/>
    <w:rPr>
      <w:i/>
      <w:iCs/>
      <w:color w:val="808080" w:themeColor="text1" w:themeTint="7F"/>
    </w:rPr>
  </w:style>
  <w:style w:type="character" w:styleId="Enfasibizia">
    <w:name w:val="Intense Emphasis"/>
    <w:basedOn w:val="Paragrafoarenletra-tipolehenetsia"/>
    <w:uiPriority w:val="21"/>
    <w:qFormat/>
    <w:rsid w:val="00FC693F"/>
    <w:rPr>
      <w:b/>
      <w:bCs/>
      <w:i/>
      <w:iCs/>
      <w:color w:val="4F81BD" w:themeColor="accent1"/>
    </w:rPr>
  </w:style>
  <w:style w:type="character" w:styleId="Erreferentzialeuna">
    <w:name w:val="Subtle Reference"/>
    <w:basedOn w:val="Paragrafoarenletra-tipolehenetsia"/>
    <w:uiPriority w:val="31"/>
    <w:qFormat/>
    <w:rsid w:val="00FC693F"/>
    <w:rPr>
      <w:smallCaps/>
      <w:color w:val="C0504D" w:themeColor="accent2"/>
      <w:u w:val="single"/>
    </w:rPr>
  </w:style>
  <w:style w:type="character" w:styleId="Erreferentziabizia">
    <w:name w:val="Intense Reference"/>
    <w:basedOn w:val="Paragrafoarenletra-tipolehenetsi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Liburuarentitulua">
    <w:name w:val="Book Title"/>
    <w:basedOn w:val="Paragrafoarenletra-tipolehenetsia"/>
    <w:uiPriority w:val="33"/>
    <w:qFormat/>
    <w:rsid w:val="00FC693F"/>
    <w:rPr>
      <w:b/>
      <w:bCs/>
      <w:smallCaps/>
      <w:spacing w:val="5"/>
    </w:rPr>
  </w:style>
  <w:style w:type="paragraph" w:styleId="TOCizenburua">
    <w:name w:val="TOC Heading"/>
    <w:basedOn w:val="1izenburua"/>
    <w:next w:val="Normala"/>
    <w:uiPriority w:val="39"/>
    <w:unhideWhenUsed/>
    <w:qFormat/>
    <w:rsid w:val="00FC693F"/>
    <w:pPr>
      <w:outlineLvl w:val="9"/>
    </w:pPr>
  </w:style>
  <w:style w:type="table" w:styleId="Saretaduntaula">
    <w:name w:val="Table Grid"/>
    <w:basedOn w:val="Taulanormal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Itzalduraargia">
    <w:name w:val="Light Shading"/>
    <w:basedOn w:val="Taulanorma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Itzalduraargia-1enfasia">
    <w:name w:val="Light Shading Accent 1"/>
    <w:basedOn w:val="Taulanorma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Itzalduraargia-2enfasia">
    <w:name w:val="Light Shading Accent 2"/>
    <w:basedOn w:val="Taulanorma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Itzalduraargia-3enfasia">
    <w:name w:val="Light Shading Accent 3"/>
    <w:basedOn w:val="Taulanorma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Itzalduraargia-4enfasia">
    <w:name w:val="Light Shading Accent 4"/>
    <w:basedOn w:val="Taulanorma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Itzalduraargia-5enfasia">
    <w:name w:val="Light Shading Accent 5"/>
    <w:basedOn w:val="Taulanorma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Itzalduraargia-6enfasia">
    <w:name w:val="Light Shading Accent 6"/>
    <w:basedOn w:val="Taulanorma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Zerrendaargia">
    <w:name w:val="Light List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Zerrendaargia-1enfasia">
    <w:name w:val="Light List Accent 1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Zerrendaargia-2enfasia">
    <w:name w:val="Light List Accent 2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Zerrendaargia-3enfasia">
    <w:name w:val="Light List Accent 3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Zerrendaargia-4enfasia">
    <w:name w:val="Light List Accent 4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Zerrendaargia-5enfasia">
    <w:name w:val="Light List Accent 5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Zerrendaargia-6enfasia">
    <w:name w:val="Light List Accent 6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aretaargia">
    <w:name w:val="Light Grid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aretaargia-1enfasia">
    <w:name w:val="Light Grid Accent 1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aretaargia-2enfasia">
    <w:name w:val="Light Grid Accent 2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aretaargia-3enfasia">
    <w:name w:val="Light Grid Accent 3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aretaargia-4enfasia">
    <w:name w:val="Light Grid Accent 4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aretaargia-5enfasia">
    <w:name w:val="Light Grid Accent 5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aretaargia-6enfasia">
    <w:name w:val="Light Grid Accent 6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itzalduraertaina">
    <w:name w:val="Medium Shading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1enfasia">
    <w:name w:val="Medium Shading 1 Accent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2enfasia">
    <w:name w:val="Medium Shading 1 Accent 2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3enfasia">
    <w:name w:val="Medium Shading 1 Accent 3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4enfasia">
    <w:name w:val="Medium Shading 1 Accent 4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5enfasia">
    <w:name w:val="Medium Shading 1 Accent 5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6enfasia">
    <w:name w:val="Medium Shading 1 Accent 6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itzalduraertaina">
    <w:name w:val="Medium Shading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1enfasia">
    <w:name w:val="Medium Shading 2 Accent 1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2enfasia">
    <w:name w:val="Medium Shading 2 Accent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3enfasia">
    <w:name w:val="Medium Shading 2 Accent 3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4enfasia">
    <w:name w:val="Medium Shading 2 Accent 4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5enfasia">
    <w:name w:val="Medium Shading 2 Accent 5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6enfasia">
    <w:name w:val="Medium Shading 2 Accent 6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zerrendaertaina">
    <w:name w:val="Medium Lis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zerrendaertaina-1enfasia">
    <w:name w:val="Medium List 1 Accen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zerrendaertaina-2enfasia">
    <w:name w:val="Medium List 1 Accent 2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zerrendaertaina-3enfasia">
    <w:name w:val="Medium List 1 Accent 3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zerrendaertaina-4enfasia">
    <w:name w:val="Medium List 1 Accent 4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zerrendaertaina-5enfasia">
    <w:name w:val="Medium List 1 Accent 5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zerrendaertaina-6enfasia">
    <w:name w:val="Medium List 1 Accent 6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zerrendaertaina">
    <w:name w:val="Medium Lis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1enfasia">
    <w:name w:val="Medium List 2 Accent 1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2enfasia">
    <w:name w:val="Medium List 2 Accen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3enfasia">
    <w:name w:val="Medium List 2 Accent 3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4enfasia">
    <w:name w:val="Medium List 2 Accent 4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5enfasia">
    <w:name w:val="Medium List 2 Accent 5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6enfasia">
    <w:name w:val="Medium List 2 Accent 6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saretaertaina">
    <w:name w:val="Medium Grid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saretaertaina-1enfasia">
    <w:name w:val="Medium Grid 1 Accent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saretaertaina-2enfasia">
    <w:name w:val="Medium Grid 1 Accent 2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saretaertaina-3enfasia">
    <w:name w:val="Medium Grid 1 Accent 3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saretaertaina-4enfasia">
    <w:name w:val="Medium Grid 1 Accent 4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saretaertaina-5enfasia">
    <w:name w:val="Medium Grid 1 Accent 5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saretaertaina-6enfasia">
    <w:name w:val="Medium Grid 1 Accent 6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saretaertaina">
    <w:name w:val="Medium Grid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1enfasia">
    <w:name w:val="Medium Grid 2 Accent 1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2enfasia">
    <w:name w:val="Medium Grid 2 Accent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3enfasia">
    <w:name w:val="Medium Grid 2 Accent 3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4enfasia">
    <w:name w:val="Medium Grid 2 Accent 4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5enfasia">
    <w:name w:val="Medium Grid 2 Accent 5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6enfasia">
    <w:name w:val="Medium Grid 2 Accent 6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saretaertaina">
    <w:name w:val="Medium Grid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saretaertaina-1enfasia">
    <w:name w:val="Medium Grid 3 Accent 1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saretaertaina-2enfasia">
    <w:name w:val="Medium Grid 3 Accent 2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saretaertaina-3enfasia">
    <w:name w:val="Medium Grid 3 Accent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saretaertaina-4enfasia">
    <w:name w:val="Medium Grid 3 Accent 4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saretaertaina-5enfasia">
    <w:name w:val="Medium Grid 3 Accent 5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saretaertaina-6enfasia">
    <w:name w:val="Medium Grid 3 Accent 6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Zerrendailuna">
    <w:name w:val="Dark List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Zerrendailuna-1enfasia">
    <w:name w:val="Dark List Accent 1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Zerrendailuna-2enfasia">
    <w:name w:val="Dark List Accent 2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Zerrendailuna-3enfasia">
    <w:name w:val="Dark List Accent 3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Zerrendailuna-4enfasia">
    <w:name w:val="Dark List Accent 4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Zerrendailuna-5enfasia">
    <w:name w:val="Dark List Accent 5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Zerrendailuna-6enfasia">
    <w:name w:val="Dark List Accent 6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etakoitzaldura">
    <w:name w:val="Colorful Shading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1enfasia">
    <w:name w:val="Colorful Shading Accent 1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2enfasia">
    <w:name w:val="Colorful Shading Accent 2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3enfasia">
    <w:name w:val="Colorful Shading Accent 3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itzaldura-4enfasia">
    <w:name w:val="Colorful Shading Accent 4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5enfasia">
    <w:name w:val="Colorful Shading Accent 5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6enfasia">
    <w:name w:val="Colorful Shading Accent 6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zerrenda">
    <w:name w:val="Colorful List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Zerrendakoloretsua-1enfasia">
    <w:name w:val="Colorful List Accent 1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Zerrendakoloretsua-2enfasia">
    <w:name w:val="Colorful List Accent 2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Zerrendakoloretsua-3enfasia">
    <w:name w:val="Colorful List Accent 3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Zerrendakoloretsua-4enfasia">
    <w:name w:val="Colorful List Accent 4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Zerrendakoloretsua-5enfasia">
    <w:name w:val="Colorful List Accent 5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Zerrendakoloretsua-6enfasia">
    <w:name w:val="Colorful List Accent 6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etakosareta">
    <w:name w:val="Colorful Grid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etakosareta-1enfasia">
    <w:name w:val="Colorful Grid Accent 1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etakosareta-2enfasia">
    <w:name w:val="Colorful Grid Accent 2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etakosareta-3enfasia">
    <w:name w:val="Colorful Grid Accent 3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sareta-4enfasia">
    <w:name w:val="Colorful Grid Accent 4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etakosareta-5enfasia">
    <w:name w:val="Colorful Grid Accent 5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etakosareta-6enfasia">
    <w:name w:val="Colorful Grid Accent 6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esteka">
    <w:name w:val="Hyperlink"/>
    <w:basedOn w:val="Paragrafoarenletra-tipolehenetsia"/>
    <w:uiPriority w:val="99"/>
    <w:unhideWhenUsed/>
    <w:rsid w:val="00A46CBB"/>
    <w:rPr>
      <w:color w:val="0000FF" w:themeColor="hyperlink"/>
      <w:u w:val="single"/>
    </w:rPr>
  </w:style>
  <w:style w:type="character" w:styleId="BisitatutakoHiperesteka">
    <w:name w:val="FollowedHyperlink"/>
    <w:basedOn w:val="Paragrafoarenletra-tipolehenetsia"/>
    <w:uiPriority w:val="99"/>
    <w:semiHidden/>
    <w:unhideWhenUsed/>
    <w:rsid w:val="00A46CBB"/>
    <w:rPr>
      <w:color w:val="800080" w:themeColor="followedHyperlink"/>
      <w:u w:val="single"/>
    </w:rPr>
  </w:style>
  <w:style w:type="paragraph" w:styleId="Normalaweb">
    <w:name w:val="Normal (Web)"/>
    <w:basedOn w:val="Normala"/>
    <w:uiPriority w:val="99"/>
    <w:unhideWhenUsed/>
    <w:rsid w:val="00E447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character" w:customStyle="1" w:styleId="citation-299">
    <w:name w:val="citation-299"/>
    <w:basedOn w:val="Paragrafoarenletra-tipolehenetsia"/>
    <w:rsid w:val="000B27C0"/>
  </w:style>
  <w:style w:type="character" w:customStyle="1" w:styleId="citation-298">
    <w:name w:val="citation-298"/>
    <w:basedOn w:val="Paragrafoarenletra-tipolehenetsia"/>
    <w:rsid w:val="000B27C0"/>
  </w:style>
  <w:style w:type="character" w:customStyle="1" w:styleId="citation-297">
    <w:name w:val="citation-297"/>
    <w:basedOn w:val="Paragrafoarenletra-tipolehenetsia"/>
    <w:rsid w:val="000B27C0"/>
  </w:style>
  <w:style w:type="character" w:customStyle="1" w:styleId="citation-296">
    <w:name w:val="citation-296"/>
    <w:basedOn w:val="Paragrafoarenletra-tipolehenetsia"/>
    <w:rsid w:val="000B27C0"/>
  </w:style>
  <w:style w:type="character" w:customStyle="1" w:styleId="citation-295">
    <w:name w:val="citation-295"/>
    <w:basedOn w:val="Paragrafoarenletra-tipolehenetsia"/>
    <w:rsid w:val="000B27C0"/>
  </w:style>
  <w:style w:type="character" w:customStyle="1" w:styleId="citation-294">
    <w:name w:val="citation-294"/>
    <w:basedOn w:val="Paragrafoarenletra-tipolehenetsia"/>
    <w:rsid w:val="000B27C0"/>
  </w:style>
  <w:style w:type="character" w:customStyle="1" w:styleId="citation-293">
    <w:name w:val="citation-293"/>
    <w:basedOn w:val="Paragrafoarenletra-tipolehenetsia"/>
    <w:rsid w:val="000B27C0"/>
  </w:style>
  <w:style w:type="character" w:customStyle="1" w:styleId="citation-292">
    <w:name w:val="citation-292"/>
    <w:basedOn w:val="Paragrafoarenletra-tipolehenetsia"/>
    <w:rsid w:val="000B27C0"/>
  </w:style>
  <w:style w:type="character" w:customStyle="1" w:styleId="citation-291">
    <w:name w:val="citation-291"/>
    <w:basedOn w:val="Paragrafoarenletra-tipolehenetsia"/>
    <w:rsid w:val="000B27C0"/>
  </w:style>
  <w:style w:type="character" w:customStyle="1" w:styleId="citation-290">
    <w:name w:val="citation-290"/>
    <w:basedOn w:val="Paragrafoarenletra-tipolehenetsia"/>
    <w:rsid w:val="000B27C0"/>
  </w:style>
  <w:style w:type="character" w:customStyle="1" w:styleId="citation-289">
    <w:name w:val="citation-289"/>
    <w:basedOn w:val="Paragrafoarenletra-tipolehenetsia"/>
    <w:rsid w:val="000B27C0"/>
  </w:style>
  <w:style w:type="character" w:customStyle="1" w:styleId="citation-288">
    <w:name w:val="citation-288"/>
    <w:basedOn w:val="Paragrafoarenletra-tipolehenetsia"/>
    <w:rsid w:val="000B27C0"/>
  </w:style>
  <w:style w:type="character" w:customStyle="1" w:styleId="citation-287">
    <w:name w:val="citation-287"/>
    <w:basedOn w:val="Paragrafoarenletra-tipolehenetsia"/>
    <w:rsid w:val="000B27C0"/>
  </w:style>
  <w:style w:type="character" w:customStyle="1" w:styleId="citation-286">
    <w:name w:val="citation-286"/>
    <w:basedOn w:val="Paragrafoarenletra-tipolehenetsia"/>
    <w:rsid w:val="000B27C0"/>
  </w:style>
  <w:style w:type="character" w:customStyle="1" w:styleId="citation-285">
    <w:name w:val="citation-285"/>
    <w:basedOn w:val="Paragrafoarenletra-tipolehenetsia"/>
    <w:rsid w:val="000B27C0"/>
  </w:style>
  <w:style w:type="character" w:customStyle="1" w:styleId="citation-284">
    <w:name w:val="citation-284"/>
    <w:basedOn w:val="Paragrafoarenletra-tipolehenetsia"/>
    <w:rsid w:val="000B27C0"/>
  </w:style>
  <w:style w:type="character" w:customStyle="1" w:styleId="citation-283">
    <w:name w:val="citation-283"/>
    <w:basedOn w:val="Paragrafoarenletra-tipolehenetsia"/>
    <w:rsid w:val="000B27C0"/>
  </w:style>
  <w:style w:type="character" w:customStyle="1" w:styleId="citation-282">
    <w:name w:val="citation-282"/>
    <w:basedOn w:val="Paragrafoarenletra-tipolehenetsia"/>
    <w:rsid w:val="000B27C0"/>
  </w:style>
  <w:style w:type="character" w:customStyle="1" w:styleId="citation-281">
    <w:name w:val="citation-281"/>
    <w:basedOn w:val="Paragrafoarenletra-tipolehenetsia"/>
    <w:rsid w:val="000B27C0"/>
  </w:style>
  <w:style w:type="character" w:customStyle="1" w:styleId="citation-280">
    <w:name w:val="citation-280"/>
    <w:basedOn w:val="Paragrafoarenletra-tipolehenetsia"/>
    <w:rsid w:val="000B27C0"/>
  </w:style>
  <w:style w:type="character" w:customStyle="1" w:styleId="citation-279">
    <w:name w:val="citation-279"/>
    <w:basedOn w:val="Paragrafoarenletra-tipolehenetsia"/>
    <w:rsid w:val="000B27C0"/>
  </w:style>
  <w:style w:type="character" w:customStyle="1" w:styleId="citation-278">
    <w:name w:val="citation-278"/>
    <w:basedOn w:val="Paragrafoarenletra-tipolehenetsia"/>
    <w:rsid w:val="000B27C0"/>
  </w:style>
  <w:style w:type="character" w:customStyle="1" w:styleId="citation-277">
    <w:name w:val="citation-277"/>
    <w:basedOn w:val="Paragrafoarenletra-tipolehenetsia"/>
    <w:rsid w:val="000B27C0"/>
  </w:style>
  <w:style w:type="character" w:customStyle="1" w:styleId="citation-276">
    <w:name w:val="citation-276"/>
    <w:basedOn w:val="Paragrafoarenletra-tipolehenetsia"/>
    <w:rsid w:val="000B27C0"/>
  </w:style>
  <w:style w:type="character" w:customStyle="1" w:styleId="citation-275">
    <w:name w:val="citation-275"/>
    <w:basedOn w:val="Paragrafoarenletra-tipolehenetsia"/>
    <w:rsid w:val="000B27C0"/>
  </w:style>
  <w:style w:type="character" w:customStyle="1" w:styleId="citation-274">
    <w:name w:val="citation-274"/>
    <w:basedOn w:val="Paragrafoarenletra-tipolehenetsia"/>
    <w:rsid w:val="000B27C0"/>
  </w:style>
  <w:style w:type="character" w:customStyle="1" w:styleId="citation-273">
    <w:name w:val="citation-273"/>
    <w:basedOn w:val="Paragrafoarenletra-tipolehenetsia"/>
    <w:rsid w:val="000B27C0"/>
  </w:style>
  <w:style w:type="character" w:customStyle="1" w:styleId="citation-272">
    <w:name w:val="citation-272"/>
    <w:basedOn w:val="Paragrafoarenletra-tipolehenetsia"/>
    <w:rsid w:val="000B27C0"/>
  </w:style>
  <w:style w:type="character" w:customStyle="1" w:styleId="citation-271">
    <w:name w:val="citation-271"/>
    <w:basedOn w:val="Paragrafoarenletra-tipolehenetsia"/>
    <w:rsid w:val="000B27C0"/>
  </w:style>
  <w:style w:type="character" w:customStyle="1" w:styleId="citation-270">
    <w:name w:val="citation-270"/>
    <w:basedOn w:val="Paragrafoarenletra-tipolehenetsia"/>
    <w:rsid w:val="000B27C0"/>
  </w:style>
  <w:style w:type="character" w:customStyle="1" w:styleId="citation-269">
    <w:name w:val="citation-269"/>
    <w:basedOn w:val="Paragrafoarenletra-tipolehenetsia"/>
    <w:rsid w:val="000B27C0"/>
  </w:style>
  <w:style w:type="character" w:customStyle="1" w:styleId="citation-268">
    <w:name w:val="citation-268"/>
    <w:basedOn w:val="Paragrafoarenletra-tipolehenetsia"/>
    <w:rsid w:val="000B27C0"/>
  </w:style>
  <w:style w:type="character" w:customStyle="1" w:styleId="citation-267">
    <w:name w:val="citation-267"/>
    <w:basedOn w:val="Paragrafoarenletra-tipolehenetsia"/>
    <w:rsid w:val="000B27C0"/>
  </w:style>
  <w:style w:type="character" w:customStyle="1" w:styleId="citation-266">
    <w:name w:val="citation-266"/>
    <w:basedOn w:val="Paragrafoarenletra-tipolehenetsia"/>
    <w:rsid w:val="000B27C0"/>
  </w:style>
  <w:style w:type="character" w:customStyle="1" w:styleId="citation-265">
    <w:name w:val="citation-265"/>
    <w:basedOn w:val="Paragrafoarenletra-tipolehenetsia"/>
    <w:rsid w:val="000B27C0"/>
  </w:style>
  <w:style w:type="character" w:customStyle="1" w:styleId="citation-264">
    <w:name w:val="citation-264"/>
    <w:basedOn w:val="Paragrafoarenletra-tipolehenetsia"/>
    <w:rsid w:val="000B27C0"/>
  </w:style>
  <w:style w:type="character" w:customStyle="1" w:styleId="citation-263">
    <w:name w:val="citation-263"/>
    <w:basedOn w:val="Paragrafoarenletra-tipolehenetsia"/>
    <w:rsid w:val="000B27C0"/>
  </w:style>
  <w:style w:type="character" w:customStyle="1" w:styleId="citation-262">
    <w:name w:val="citation-262"/>
    <w:basedOn w:val="Paragrafoarenletra-tipolehenetsia"/>
    <w:rsid w:val="000B27C0"/>
  </w:style>
  <w:style w:type="character" w:customStyle="1" w:styleId="citation-261">
    <w:name w:val="citation-261"/>
    <w:basedOn w:val="Paragrafoarenletra-tipolehenetsia"/>
    <w:rsid w:val="000B27C0"/>
  </w:style>
  <w:style w:type="character" w:customStyle="1" w:styleId="citation-260">
    <w:name w:val="citation-260"/>
    <w:basedOn w:val="Paragrafoarenletra-tipolehenetsia"/>
    <w:rsid w:val="000B27C0"/>
  </w:style>
  <w:style w:type="character" w:customStyle="1" w:styleId="citation-259">
    <w:name w:val="citation-259"/>
    <w:basedOn w:val="Paragrafoarenletra-tipolehenetsia"/>
    <w:rsid w:val="000B27C0"/>
  </w:style>
  <w:style w:type="character" w:customStyle="1" w:styleId="citation-258">
    <w:name w:val="citation-258"/>
    <w:basedOn w:val="Paragrafoarenletra-tipolehenetsia"/>
    <w:rsid w:val="000B27C0"/>
  </w:style>
  <w:style w:type="character" w:customStyle="1" w:styleId="citation-257">
    <w:name w:val="citation-257"/>
    <w:basedOn w:val="Paragrafoarenletra-tipolehenetsia"/>
    <w:rsid w:val="000B27C0"/>
  </w:style>
  <w:style w:type="character" w:customStyle="1" w:styleId="citation-256">
    <w:name w:val="citation-256"/>
    <w:basedOn w:val="Paragrafoarenletra-tipolehenetsia"/>
    <w:rsid w:val="000B27C0"/>
  </w:style>
  <w:style w:type="character" w:customStyle="1" w:styleId="citation-255">
    <w:name w:val="citation-255"/>
    <w:basedOn w:val="Paragrafoarenletra-tipolehenetsia"/>
    <w:rsid w:val="000B27C0"/>
  </w:style>
  <w:style w:type="character" w:customStyle="1" w:styleId="citation-254">
    <w:name w:val="citation-254"/>
    <w:basedOn w:val="Paragrafoarenletra-tipolehenetsia"/>
    <w:rsid w:val="000B27C0"/>
  </w:style>
  <w:style w:type="character" w:customStyle="1" w:styleId="citation-253">
    <w:name w:val="citation-253"/>
    <w:basedOn w:val="Paragrafoarenletra-tipolehenetsia"/>
    <w:rsid w:val="000B27C0"/>
  </w:style>
  <w:style w:type="character" w:customStyle="1" w:styleId="citation-252">
    <w:name w:val="citation-252"/>
    <w:basedOn w:val="Paragrafoarenletra-tipolehenetsia"/>
    <w:rsid w:val="000B27C0"/>
  </w:style>
  <w:style w:type="character" w:customStyle="1" w:styleId="citation-251">
    <w:name w:val="citation-251"/>
    <w:basedOn w:val="Paragrafoarenletra-tipolehenetsia"/>
    <w:rsid w:val="000B27C0"/>
  </w:style>
  <w:style w:type="character" w:customStyle="1" w:styleId="citation-250">
    <w:name w:val="citation-250"/>
    <w:basedOn w:val="Paragrafoarenletra-tipolehenetsia"/>
    <w:rsid w:val="000B27C0"/>
  </w:style>
  <w:style w:type="character" w:customStyle="1" w:styleId="citation-249">
    <w:name w:val="citation-249"/>
    <w:basedOn w:val="Paragrafoarenletra-tipolehenetsia"/>
    <w:rsid w:val="000B27C0"/>
  </w:style>
  <w:style w:type="character" w:customStyle="1" w:styleId="citation-248">
    <w:name w:val="citation-248"/>
    <w:basedOn w:val="Paragrafoarenletra-tipolehenetsia"/>
    <w:rsid w:val="000B27C0"/>
  </w:style>
  <w:style w:type="character" w:customStyle="1" w:styleId="citation-247">
    <w:name w:val="citation-247"/>
    <w:basedOn w:val="Paragrafoarenletra-tipolehenetsia"/>
    <w:rsid w:val="000B27C0"/>
  </w:style>
  <w:style w:type="character" w:customStyle="1" w:styleId="citation-246">
    <w:name w:val="citation-246"/>
    <w:basedOn w:val="Paragrafoarenletra-tipolehenetsia"/>
    <w:rsid w:val="000B27C0"/>
  </w:style>
  <w:style w:type="character" w:customStyle="1" w:styleId="citation-245">
    <w:name w:val="citation-245"/>
    <w:basedOn w:val="Paragrafoarenletra-tipolehenetsia"/>
    <w:rsid w:val="000B27C0"/>
  </w:style>
  <w:style w:type="character" w:customStyle="1" w:styleId="citation-197">
    <w:name w:val="citation-197"/>
    <w:basedOn w:val="Paragrafoarenletra-tipolehenetsia"/>
    <w:rsid w:val="00C742C7"/>
  </w:style>
  <w:style w:type="character" w:customStyle="1" w:styleId="citation-196">
    <w:name w:val="citation-196"/>
    <w:basedOn w:val="Paragrafoarenletra-tipolehenetsia"/>
    <w:rsid w:val="00C742C7"/>
  </w:style>
  <w:style w:type="character" w:customStyle="1" w:styleId="citation-195">
    <w:name w:val="citation-195"/>
    <w:basedOn w:val="Paragrafoarenletra-tipolehenetsia"/>
    <w:rsid w:val="00C742C7"/>
  </w:style>
  <w:style w:type="character" w:customStyle="1" w:styleId="citation-194">
    <w:name w:val="citation-194"/>
    <w:basedOn w:val="Paragrafoarenletra-tipolehenetsia"/>
    <w:rsid w:val="00C742C7"/>
  </w:style>
  <w:style w:type="character" w:customStyle="1" w:styleId="citation-193">
    <w:name w:val="citation-193"/>
    <w:basedOn w:val="Paragrafoarenletra-tipolehenetsia"/>
    <w:rsid w:val="00C742C7"/>
  </w:style>
  <w:style w:type="character" w:customStyle="1" w:styleId="citation-192">
    <w:name w:val="citation-192"/>
    <w:basedOn w:val="Paragrafoarenletra-tipolehenetsia"/>
    <w:rsid w:val="00C742C7"/>
  </w:style>
  <w:style w:type="character" w:customStyle="1" w:styleId="citation-191">
    <w:name w:val="citation-191"/>
    <w:basedOn w:val="Paragrafoarenletra-tipolehenetsia"/>
    <w:rsid w:val="00C742C7"/>
  </w:style>
  <w:style w:type="character" w:customStyle="1" w:styleId="citation-190">
    <w:name w:val="citation-190"/>
    <w:basedOn w:val="Paragrafoarenletra-tipolehenetsia"/>
    <w:rsid w:val="00C742C7"/>
  </w:style>
  <w:style w:type="character" w:customStyle="1" w:styleId="citation-189">
    <w:name w:val="citation-189"/>
    <w:basedOn w:val="Paragrafoarenletra-tipolehenetsia"/>
    <w:rsid w:val="00C742C7"/>
  </w:style>
  <w:style w:type="character" w:customStyle="1" w:styleId="citation-188">
    <w:name w:val="citation-188"/>
    <w:basedOn w:val="Paragrafoarenletra-tipolehenetsia"/>
    <w:rsid w:val="00C742C7"/>
  </w:style>
  <w:style w:type="character" w:customStyle="1" w:styleId="citation-187">
    <w:name w:val="citation-187"/>
    <w:basedOn w:val="Paragrafoarenletra-tipolehenetsia"/>
    <w:rsid w:val="00C742C7"/>
  </w:style>
  <w:style w:type="character" w:customStyle="1" w:styleId="citation-186">
    <w:name w:val="citation-186"/>
    <w:basedOn w:val="Paragrafoarenletra-tipolehenetsia"/>
    <w:rsid w:val="00C742C7"/>
  </w:style>
  <w:style w:type="character" w:customStyle="1" w:styleId="citation-185">
    <w:name w:val="citation-185"/>
    <w:basedOn w:val="Paragrafoarenletra-tipolehenetsia"/>
    <w:rsid w:val="00C742C7"/>
  </w:style>
  <w:style w:type="character" w:customStyle="1" w:styleId="citation-184">
    <w:name w:val="citation-184"/>
    <w:basedOn w:val="Paragrafoarenletra-tipolehenetsia"/>
    <w:rsid w:val="00C742C7"/>
  </w:style>
  <w:style w:type="character" w:customStyle="1" w:styleId="citation-183">
    <w:name w:val="citation-183"/>
    <w:basedOn w:val="Paragrafoarenletra-tipolehenetsia"/>
    <w:rsid w:val="00C742C7"/>
  </w:style>
  <w:style w:type="character" w:customStyle="1" w:styleId="citation-182">
    <w:name w:val="citation-182"/>
    <w:basedOn w:val="Paragrafoarenletra-tipolehenetsia"/>
    <w:rsid w:val="00C742C7"/>
  </w:style>
  <w:style w:type="character" w:customStyle="1" w:styleId="citation-181">
    <w:name w:val="citation-181"/>
    <w:basedOn w:val="Paragrafoarenletra-tipolehenetsia"/>
    <w:rsid w:val="00C742C7"/>
  </w:style>
  <w:style w:type="character" w:customStyle="1" w:styleId="citation-180">
    <w:name w:val="citation-180"/>
    <w:basedOn w:val="Paragrafoarenletra-tipolehenetsia"/>
    <w:rsid w:val="00C742C7"/>
  </w:style>
  <w:style w:type="character" w:customStyle="1" w:styleId="citation-179">
    <w:name w:val="citation-179"/>
    <w:basedOn w:val="Paragrafoarenletra-tipolehenetsia"/>
    <w:rsid w:val="00C742C7"/>
  </w:style>
  <w:style w:type="character" w:customStyle="1" w:styleId="citation-178">
    <w:name w:val="citation-178"/>
    <w:basedOn w:val="Paragrafoarenletra-tipolehenetsia"/>
    <w:rsid w:val="00C742C7"/>
  </w:style>
  <w:style w:type="character" w:customStyle="1" w:styleId="citation-177">
    <w:name w:val="citation-177"/>
    <w:basedOn w:val="Paragrafoarenletra-tipolehenetsia"/>
    <w:rsid w:val="00C742C7"/>
  </w:style>
  <w:style w:type="character" w:customStyle="1" w:styleId="citation-176">
    <w:name w:val="citation-176"/>
    <w:basedOn w:val="Paragrafoarenletra-tipolehenetsia"/>
    <w:rsid w:val="00C742C7"/>
  </w:style>
  <w:style w:type="character" w:customStyle="1" w:styleId="citation-175">
    <w:name w:val="citation-175"/>
    <w:basedOn w:val="Paragrafoarenletra-tipolehenetsia"/>
    <w:rsid w:val="00C742C7"/>
  </w:style>
  <w:style w:type="character" w:customStyle="1" w:styleId="citation-174">
    <w:name w:val="citation-174"/>
    <w:basedOn w:val="Paragrafoarenletra-tipolehenetsia"/>
    <w:rsid w:val="00C742C7"/>
  </w:style>
  <w:style w:type="character" w:customStyle="1" w:styleId="citation-173">
    <w:name w:val="citation-173"/>
    <w:basedOn w:val="Paragrafoarenletra-tipolehenetsia"/>
    <w:rsid w:val="00C742C7"/>
  </w:style>
  <w:style w:type="character" w:customStyle="1" w:styleId="citation-172">
    <w:name w:val="citation-172"/>
    <w:basedOn w:val="Paragrafoarenletra-tipolehenetsia"/>
    <w:rsid w:val="00C742C7"/>
  </w:style>
  <w:style w:type="character" w:customStyle="1" w:styleId="citation-171">
    <w:name w:val="citation-171"/>
    <w:basedOn w:val="Paragrafoarenletra-tipolehenetsia"/>
    <w:rsid w:val="00C742C7"/>
  </w:style>
  <w:style w:type="character" w:customStyle="1" w:styleId="citation-170">
    <w:name w:val="citation-170"/>
    <w:basedOn w:val="Paragrafoarenletra-tipolehenetsia"/>
    <w:rsid w:val="00C742C7"/>
  </w:style>
  <w:style w:type="character" w:customStyle="1" w:styleId="citation-169">
    <w:name w:val="citation-169"/>
    <w:basedOn w:val="Paragrafoarenletra-tipolehenetsia"/>
    <w:rsid w:val="00C742C7"/>
  </w:style>
  <w:style w:type="character" w:customStyle="1" w:styleId="citation-168">
    <w:name w:val="citation-168"/>
    <w:basedOn w:val="Paragrafoarenletra-tipolehenetsia"/>
    <w:rsid w:val="00C742C7"/>
  </w:style>
  <w:style w:type="character" w:customStyle="1" w:styleId="citation-167">
    <w:name w:val="citation-167"/>
    <w:basedOn w:val="Paragrafoarenletra-tipolehenetsia"/>
    <w:rsid w:val="00C742C7"/>
  </w:style>
  <w:style w:type="character" w:customStyle="1" w:styleId="citation-166">
    <w:name w:val="citation-166"/>
    <w:basedOn w:val="Paragrafoarenletra-tipolehenetsia"/>
    <w:rsid w:val="00C742C7"/>
  </w:style>
  <w:style w:type="character" w:customStyle="1" w:styleId="citation-165">
    <w:name w:val="citation-165"/>
    <w:basedOn w:val="Paragrafoarenletra-tipolehenetsia"/>
    <w:rsid w:val="00C742C7"/>
  </w:style>
  <w:style w:type="character" w:customStyle="1" w:styleId="citation-164">
    <w:name w:val="citation-164"/>
    <w:basedOn w:val="Paragrafoarenletra-tipolehenetsia"/>
    <w:rsid w:val="00C742C7"/>
  </w:style>
  <w:style w:type="character" w:customStyle="1" w:styleId="citation-163">
    <w:name w:val="citation-163"/>
    <w:basedOn w:val="Paragrafoarenletra-tipolehenetsia"/>
    <w:rsid w:val="00C742C7"/>
  </w:style>
  <w:style w:type="character" w:customStyle="1" w:styleId="citation-162">
    <w:name w:val="citation-162"/>
    <w:basedOn w:val="Paragrafoarenletra-tipolehenetsia"/>
    <w:rsid w:val="00C742C7"/>
  </w:style>
  <w:style w:type="character" w:customStyle="1" w:styleId="citation-161">
    <w:name w:val="citation-161"/>
    <w:basedOn w:val="Paragrafoarenletra-tipolehenetsia"/>
    <w:rsid w:val="00C742C7"/>
  </w:style>
  <w:style w:type="character" w:customStyle="1" w:styleId="citation-160">
    <w:name w:val="citation-160"/>
    <w:basedOn w:val="Paragrafoarenletra-tipolehenetsia"/>
    <w:rsid w:val="00C742C7"/>
  </w:style>
  <w:style w:type="character" w:customStyle="1" w:styleId="citation-159">
    <w:name w:val="citation-159"/>
    <w:basedOn w:val="Paragrafoarenletra-tipolehenetsia"/>
    <w:rsid w:val="00C742C7"/>
  </w:style>
  <w:style w:type="character" w:customStyle="1" w:styleId="citation-158">
    <w:name w:val="citation-158"/>
    <w:basedOn w:val="Paragrafoarenletra-tipolehenetsia"/>
    <w:rsid w:val="00C742C7"/>
  </w:style>
  <w:style w:type="character" w:customStyle="1" w:styleId="citation-157">
    <w:name w:val="citation-157"/>
    <w:basedOn w:val="Paragrafoarenletra-tipolehenetsia"/>
    <w:rsid w:val="00C742C7"/>
  </w:style>
  <w:style w:type="character" w:customStyle="1" w:styleId="citation-156">
    <w:name w:val="citation-156"/>
    <w:basedOn w:val="Paragrafoarenletra-tipolehenetsia"/>
    <w:rsid w:val="00C742C7"/>
  </w:style>
  <w:style w:type="character" w:customStyle="1" w:styleId="citation-155">
    <w:name w:val="citation-155"/>
    <w:basedOn w:val="Paragrafoarenletra-tipolehenetsia"/>
    <w:rsid w:val="00C742C7"/>
  </w:style>
  <w:style w:type="character" w:customStyle="1" w:styleId="citation-154">
    <w:name w:val="citation-154"/>
    <w:basedOn w:val="Paragrafoarenletra-tipolehenetsia"/>
    <w:rsid w:val="00C742C7"/>
  </w:style>
  <w:style w:type="character" w:customStyle="1" w:styleId="citation-153">
    <w:name w:val="citation-153"/>
    <w:basedOn w:val="Paragrafoarenletra-tipolehenetsia"/>
    <w:rsid w:val="00C742C7"/>
  </w:style>
  <w:style w:type="character" w:customStyle="1" w:styleId="citation-152">
    <w:name w:val="citation-152"/>
    <w:basedOn w:val="Paragrafoarenletra-tipolehenetsia"/>
    <w:rsid w:val="00C742C7"/>
  </w:style>
  <w:style w:type="character" w:customStyle="1" w:styleId="citation-151">
    <w:name w:val="citation-151"/>
    <w:basedOn w:val="Paragrafoarenletra-tipolehenetsia"/>
    <w:rsid w:val="00C742C7"/>
  </w:style>
  <w:style w:type="character" w:customStyle="1" w:styleId="citation-150">
    <w:name w:val="citation-150"/>
    <w:basedOn w:val="Paragrafoarenletra-tipolehenetsia"/>
    <w:rsid w:val="00C742C7"/>
  </w:style>
  <w:style w:type="character" w:customStyle="1" w:styleId="citation-149">
    <w:name w:val="citation-149"/>
    <w:basedOn w:val="Paragrafoarenletra-tipolehenetsia"/>
    <w:rsid w:val="00C742C7"/>
  </w:style>
  <w:style w:type="character" w:customStyle="1" w:styleId="citation-148">
    <w:name w:val="citation-148"/>
    <w:basedOn w:val="Paragrafoarenletra-tipolehenetsia"/>
    <w:rsid w:val="00C742C7"/>
  </w:style>
  <w:style w:type="character" w:customStyle="1" w:styleId="citation-147">
    <w:name w:val="citation-147"/>
    <w:basedOn w:val="Paragrafoarenletra-tipolehenetsia"/>
    <w:rsid w:val="00C742C7"/>
  </w:style>
  <w:style w:type="character" w:customStyle="1" w:styleId="citation-146">
    <w:name w:val="citation-146"/>
    <w:basedOn w:val="Paragrafoarenletra-tipolehenetsia"/>
    <w:rsid w:val="00C742C7"/>
  </w:style>
  <w:style w:type="character" w:customStyle="1" w:styleId="citation-145">
    <w:name w:val="citation-145"/>
    <w:basedOn w:val="Paragrafoarenletra-tipolehenetsia"/>
    <w:rsid w:val="00C742C7"/>
  </w:style>
  <w:style w:type="character" w:customStyle="1" w:styleId="citation-144">
    <w:name w:val="citation-144"/>
    <w:basedOn w:val="Paragrafoarenletra-tipolehenetsia"/>
    <w:rsid w:val="00C742C7"/>
  </w:style>
  <w:style w:type="character" w:customStyle="1" w:styleId="citation-143">
    <w:name w:val="citation-143"/>
    <w:basedOn w:val="Paragrafoarenletra-tipolehenetsia"/>
    <w:rsid w:val="00C742C7"/>
  </w:style>
  <w:style w:type="character" w:customStyle="1" w:styleId="citation-142">
    <w:name w:val="citation-142"/>
    <w:basedOn w:val="Paragrafoarenletra-tipolehenetsia"/>
    <w:rsid w:val="00C742C7"/>
  </w:style>
  <w:style w:type="character" w:customStyle="1" w:styleId="citation-141">
    <w:name w:val="citation-141"/>
    <w:basedOn w:val="Paragrafoarenletra-tipolehenetsia"/>
    <w:rsid w:val="00C742C7"/>
  </w:style>
  <w:style w:type="character" w:customStyle="1" w:styleId="citation-140">
    <w:name w:val="citation-140"/>
    <w:basedOn w:val="Paragrafoarenletra-tipolehenetsia"/>
    <w:rsid w:val="00C742C7"/>
  </w:style>
  <w:style w:type="character" w:customStyle="1" w:styleId="citation-139">
    <w:name w:val="citation-139"/>
    <w:basedOn w:val="Paragrafoarenletra-tipolehenetsia"/>
    <w:rsid w:val="00C742C7"/>
  </w:style>
  <w:style w:type="character" w:customStyle="1" w:styleId="citation-138">
    <w:name w:val="citation-138"/>
    <w:basedOn w:val="Paragrafoarenletra-tipolehenetsia"/>
    <w:rsid w:val="00C742C7"/>
  </w:style>
  <w:style w:type="character" w:customStyle="1" w:styleId="citation-137">
    <w:name w:val="citation-137"/>
    <w:basedOn w:val="Paragrafoarenletra-tipolehenetsia"/>
    <w:rsid w:val="00C742C7"/>
  </w:style>
  <w:style w:type="character" w:customStyle="1" w:styleId="citation-136">
    <w:name w:val="citation-136"/>
    <w:basedOn w:val="Paragrafoarenletra-tipolehenetsia"/>
    <w:rsid w:val="00C742C7"/>
  </w:style>
  <w:style w:type="character" w:customStyle="1" w:styleId="citation-135">
    <w:name w:val="citation-135"/>
    <w:basedOn w:val="Paragrafoarenletra-tipolehenetsia"/>
    <w:rsid w:val="00C742C7"/>
  </w:style>
  <w:style w:type="character" w:customStyle="1" w:styleId="citation-134">
    <w:name w:val="citation-134"/>
    <w:basedOn w:val="Paragrafoarenletra-tipolehenetsia"/>
    <w:rsid w:val="00C742C7"/>
  </w:style>
  <w:style w:type="character" w:customStyle="1" w:styleId="citation-133">
    <w:name w:val="citation-133"/>
    <w:basedOn w:val="Paragrafoarenletra-tipolehenetsia"/>
    <w:rsid w:val="00C742C7"/>
  </w:style>
  <w:style w:type="character" w:customStyle="1" w:styleId="citation-132">
    <w:name w:val="citation-132"/>
    <w:basedOn w:val="Paragrafoarenletra-tipolehenetsia"/>
    <w:rsid w:val="00C742C7"/>
  </w:style>
  <w:style w:type="character" w:customStyle="1" w:styleId="citation-833">
    <w:name w:val="citation-833"/>
    <w:basedOn w:val="Paragrafoarenletra-tipolehenetsia"/>
    <w:rsid w:val="00C742C7"/>
  </w:style>
  <w:style w:type="character" w:customStyle="1" w:styleId="citation-832">
    <w:name w:val="citation-832"/>
    <w:basedOn w:val="Paragrafoarenletra-tipolehenetsia"/>
    <w:rsid w:val="00C742C7"/>
  </w:style>
  <w:style w:type="character" w:customStyle="1" w:styleId="citation-831">
    <w:name w:val="citation-831"/>
    <w:basedOn w:val="Paragrafoarenletra-tipolehenetsia"/>
    <w:rsid w:val="00C742C7"/>
  </w:style>
  <w:style w:type="character" w:customStyle="1" w:styleId="citation-830">
    <w:name w:val="citation-830"/>
    <w:basedOn w:val="Paragrafoarenletra-tipolehenetsia"/>
    <w:rsid w:val="00C742C7"/>
  </w:style>
  <w:style w:type="character" w:customStyle="1" w:styleId="citation-829">
    <w:name w:val="citation-829"/>
    <w:basedOn w:val="Paragrafoarenletra-tipolehenetsia"/>
    <w:rsid w:val="00C742C7"/>
  </w:style>
  <w:style w:type="character" w:customStyle="1" w:styleId="citation-828">
    <w:name w:val="citation-828"/>
    <w:basedOn w:val="Paragrafoarenletra-tipolehenetsia"/>
    <w:rsid w:val="00C742C7"/>
  </w:style>
  <w:style w:type="character" w:customStyle="1" w:styleId="citation-827">
    <w:name w:val="citation-827"/>
    <w:basedOn w:val="Paragrafoarenletra-tipolehenetsia"/>
    <w:rsid w:val="00C742C7"/>
  </w:style>
  <w:style w:type="character" w:customStyle="1" w:styleId="citation-826">
    <w:name w:val="citation-826"/>
    <w:basedOn w:val="Paragrafoarenletra-tipolehenetsia"/>
    <w:rsid w:val="00C742C7"/>
  </w:style>
  <w:style w:type="character" w:customStyle="1" w:styleId="citation-825">
    <w:name w:val="citation-825"/>
    <w:basedOn w:val="Paragrafoarenletra-tipolehenetsia"/>
    <w:rsid w:val="00C742C7"/>
  </w:style>
  <w:style w:type="character" w:customStyle="1" w:styleId="citation-824">
    <w:name w:val="citation-824"/>
    <w:basedOn w:val="Paragrafoarenletra-tipolehenetsia"/>
    <w:rsid w:val="00C742C7"/>
  </w:style>
  <w:style w:type="character" w:customStyle="1" w:styleId="citation-823">
    <w:name w:val="citation-823"/>
    <w:basedOn w:val="Paragrafoarenletra-tipolehenetsia"/>
    <w:rsid w:val="00C742C7"/>
  </w:style>
  <w:style w:type="character" w:customStyle="1" w:styleId="citation-822">
    <w:name w:val="citation-822"/>
    <w:basedOn w:val="Paragrafoarenletra-tipolehenetsia"/>
    <w:rsid w:val="00C742C7"/>
  </w:style>
  <w:style w:type="character" w:customStyle="1" w:styleId="citation-821">
    <w:name w:val="citation-821"/>
    <w:basedOn w:val="Paragrafoarenletra-tipolehenetsia"/>
    <w:rsid w:val="00C742C7"/>
  </w:style>
  <w:style w:type="character" w:customStyle="1" w:styleId="citation-820">
    <w:name w:val="citation-820"/>
    <w:basedOn w:val="Paragrafoarenletra-tipolehenetsia"/>
    <w:rsid w:val="00C742C7"/>
  </w:style>
  <w:style w:type="character" w:customStyle="1" w:styleId="citation-819">
    <w:name w:val="citation-819"/>
    <w:basedOn w:val="Paragrafoarenletra-tipolehenetsia"/>
    <w:rsid w:val="00C742C7"/>
  </w:style>
  <w:style w:type="character" w:customStyle="1" w:styleId="citation-818">
    <w:name w:val="citation-818"/>
    <w:basedOn w:val="Paragrafoarenletra-tipolehenetsia"/>
    <w:rsid w:val="00C742C7"/>
  </w:style>
  <w:style w:type="character" w:customStyle="1" w:styleId="citation-817">
    <w:name w:val="citation-817"/>
    <w:basedOn w:val="Paragrafoarenletra-tipolehenetsia"/>
    <w:rsid w:val="00C742C7"/>
  </w:style>
  <w:style w:type="character" w:customStyle="1" w:styleId="citation-816">
    <w:name w:val="citation-816"/>
    <w:basedOn w:val="Paragrafoarenletra-tipolehenetsia"/>
    <w:rsid w:val="00C742C7"/>
  </w:style>
  <w:style w:type="character" w:customStyle="1" w:styleId="citation-815">
    <w:name w:val="citation-815"/>
    <w:basedOn w:val="Paragrafoarenletra-tipolehenetsia"/>
    <w:rsid w:val="00C742C7"/>
  </w:style>
  <w:style w:type="character" w:customStyle="1" w:styleId="citation-814">
    <w:name w:val="citation-814"/>
    <w:basedOn w:val="Paragrafoarenletra-tipolehenetsia"/>
    <w:rsid w:val="00C742C7"/>
  </w:style>
  <w:style w:type="character" w:customStyle="1" w:styleId="citation-813">
    <w:name w:val="citation-813"/>
    <w:basedOn w:val="Paragrafoarenletra-tipolehenetsia"/>
    <w:rsid w:val="00C742C7"/>
  </w:style>
  <w:style w:type="character" w:customStyle="1" w:styleId="citation-812">
    <w:name w:val="citation-812"/>
    <w:basedOn w:val="Paragrafoarenletra-tipolehenetsia"/>
    <w:rsid w:val="00C742C7"/>
  </w:style>
  <w:style w:type="character" w:customStyle="1" w:styleId="citation-811">
    <w:name w:val="citation-811"/>
    <w:basedOn w:val="Paragrafoarenletra-tipolehenetsia"/>
    <w:rsid w:val="00C742C7"/>
  </w:style>
  <w:style w:type="character" w:customStyle="1" w:styleId="citation-810">
    <w:name w:val="citation-810"/>
    <w:basedOn w:val="Paragrafoarenletra-tipolehenetsia"/>
    <w:rsid w:val="00C742C7"/>
  </w:style>
  <w:style w:type="character" w:customStyle="1" w:styleId="citation-809">
    <w:name w:val="citation-809"/>
    <w:basedOn w:val="Paragrafoarenletra-tipolehenetsia"/>
    <w:rsid w:val="00C742C7"/>
  </w:style>
  <w:style w:type="character" w:customStyle="1" w:styleId="citation-808">
    <w:name w:val="citation-808"/>
    <w:basedOn w:val="Paragrafoarenletra-tipolehenetsia"/>
    <w:rsid w:val="00C742C7"/>
  </w:style>
  <w:style w:type="character" w:customStyle="1" w:styleId="citation-807">
    <w:name w:val="citation-807"/>
    <w:basedOn w:val="Paragrafoarenletra-tipolehenetsia"/>
    <w:rsid w:val="00C742C7"/>
  </w:style>
  <w:style w:type="character" w:customStyle="1" w:styleId="citation-806">
    <w:name w:val="citation-806"/>
    <w:basedOn w:val="Paragrafoarenletra-tipolehenetsia"/>
    <w:rsid w:val="00C742C7"/>
  </w:style>
  <w:style w:type="character" w:customStyle="1" w:styleId="citation-805">
    <w:name w:val="citation-805"/>
    <w:basedOn w:val="Paragrafoarenletra-tipolehenetsia"/>
    <w:rsid w:val="00C742C7"/>
  </w:style>
  <w:style w:type="character" w:customStyle="1" w:styleId="citation-804">
    <w:name w:val="citation-804"/>
    <w:basedOn w:val="Paragrafoarenletra-tipolehenetsia"/>
    <w:rsid w:val="00C742C7"/>
  </w:style>
  <w:style w:type="character" w:customStyle="1" w:styleId="citation-803">
    <w:name w:val="citation-803"/>
    <w:basedOn w:val="Paragrafoarenletra-tipolehenetsia"/>
    <w:rsid w:val="00C742C7"/>
  </w:style>
  <w:style w:type="character" w:customStyle="1" w:styleId="citation-802">
    <w:name w:val="citation-802"/>
    <w:basedOn w:val="Paragrafoarenletra-tipolehenetsia"/>
    <w:rsid w:val="00C742C7"/>
  </w:style>
  <w:style w:type="character" w:customStyle="1" w:styleId="citation-801">
    <w:name w:val="citation-801"/>
    <w:basedOn w:val="Paragrafoarenletra-tipolehenetsia"/>
    <w:rsid w:val="00C742C7"/>
  </w:style>
  <w:style w:type="character" w:customStyle="1" w:styleId="citation-800">
    <w:name w:val="citation-800"/>
    <w:basedOn w:val="Paragrafoarenletra-tipolehenetsia"/>
    <w:rsid w:val="00C742C7"/>
  </w:style>
  <w:style w:type="character" w:customStyle="1" w:styleId="citation-799">
    <w:name w:val="citation-799"/>
    <w:basedOn w:val="Paragrafoarenletra-tipolehenetsia"/>
    <w:rsid w:val="00C742C7"/>
  </w:style>
  <w:style w:type="character" w:customStyle="1" w:styleId="citation-798">
    <w:name w:val="citation-798"/>
    <w:basedOn w:val="Paragrafoarenletra-tipolehenetsia"/>
    <w:rsid w:val="00C742C7"/>
  </w:style>
  <w:style w:type="character" w:customStyle="1" w:styleId="citation-797">
    <w:name w:val="citation-797"/>
    <w:basedOn w:val="Paragrafoarenletra-tipolehenetsia"/>
    <w:rsid w:val="00C742C7"/>
  </w:style>
  <w:style w:type="character" w:customStyle="1" w:styleId="citation-796">
    <w:name w:val="citation-796"/>
    <w:basedOn w:val="Paragrafoarenletra-tipolehenetsia"/>
    <w:rsid w:val="00C742C7"/>
  </w:style>
  <w:style w:type="character" w:customStyle="1" w:styleId="citation-795">
    <w:name w:val="citation-795"/>
    <w:basedOn w:val="Paragrafoarenletra-tipolehenetsia"/>
    <w:rsid w:val="00C742C7"/>
  </w:style>
  <w:style w:type="character" w:customStyle="1" w:styleId="citation-794">
    <w:name w:val="citation-794"/>
    <w:basedOn w:val="Paragrafoarenletra-tipolehenetsia"/>
    <w:rsid w:val="00C742C7"/>
  </w:style>
  <w:style w:type="character" w:customStyle="1" w:styleId="citation-793">
    <w:name w:val="citation-793"/>
    <w:basedOn w:val="Paragrafoarenletra-tipolehenetsia"/>
    <w:rsid w:val="00C742C7"/>
  </w:style>
  <w:style w:type="character" w:customStyle="1" w:styleId="citation-792">
    <w:name w:val="citation-792"/>
    <w:basedOn w:val="Paragrafoarenletra-tipolehenetsia"/>
    <w:rsid w:val="00C742C7"/>
  </w:style>
  <w:style w:type="character" w:customStyle="1" w:styleId="citation-791">
    <w:name w:val="citation-791"/>
    <w:basedOn w:val="Paragrafoarenletra-tipolehenetsia"/>
    <w:rsid w:val="00C742C7"/>
  </w:style>
  <w:style w:type="character" w:customStyle="1" w:styleId="citation-790">
    <w:name w:val="citation-790"/>
    <w:basedOn w:val="Paragrafoarenletra-tipolehenetsia"/>
    <w:rsid w:val="00C742C7"/>
  </w:style>
  <w:style w:type="character" w:customStyle="1" w:styleId="citation-789">
    <w:name w:val="citation-789"/>
    <w:basedOn w:val="Paragrafoarenletra-tipolehenetsia"/>
    <w:rsid w:val="00C742C7"/>
  </w:style>
  <w:style w:type="character" w:customStyle="1" w:styleId="citation-788">
    <w:name w:val="citation-788"/>
    <w:basedOn w:val="Paragrafoarenletra-tipolehenetsia"/>
    <w:rsid w:val="00C742C7"/>
  </w:style>
  <w:style w:type="character" w:customStyle="1" w:styleId="citation-787">
    <w:name w:val="citation-787"/>
    <w:basedOn w:val="Paragrafoarenletra-tipolehenetsia"/>
    <w:rsid w:val="00C742C7"/>
  </w:style>
  <w:style w:type="character" w:customStyle="1" w:styleId="citation-786">
    <w:name w:val="citation-786"/>
    <w:basedOn w:val="Paragrafoarenletra-tipolehenetsia"/>
    <w:rsid w:val="00C742C7"/>
  </w:style>
  <w:style w:type="character" w:customStyle="1" w:styleId="citation-785">
    <w:name w:val="citation-785"/>
    <w:basedOn w:val="Paragrafoarenletra-tipolehenetsia"/>
    <w:rsid w:val="00C742C7"/>
  </w:style>
  <w:style w:type="character" w:customStyle="1" w:styleId="citation-784">
    <w:name w:val="citation-784"/>
    <w:basedOn w:val="Paragrafoarenletra-tipolehenetsia"/>
    <w:rsid w:val="00C742C7"/>
  </w:style>
  <w:style w:type="character" w:customStyle="1" w:styleId="citation-783">
    <w:name w:val="citation-783"/>
    <w:basedOn w:val="Paragrafoarenletra-tipolehenetsia"/>
    <w:rsid w:val="00C742C7"/>
  </w:style>
  <w:style w:type="character" w:customStyle="1" w:styleId="citation-782">
    <w:name w:val="citation-782"/>
    <w:basedOn w:val="Paragrafoarenletra-tipolehenetsia"/>
    <w:rsid w:val="00C742C7"/>
  </w:style>
  <w:style w:type="character" w:customStyle="1" w:styleId="citation-781">
    <w:name w:val="citation-781"/>
    <w:basedOn w:val="Paragrafoarenletra-tipolehenetsia"/>
    <w:rsid w:val="00C742C7"/>
  </w:style>
  <w:style w:type="character" w:customStyle="1" w:styleId="citation-780">
    <w:name w:val="citation-780"/>
    <w:basedOn w:val="Paragrafoarenletra-tipolehenetsia"/>
    <w:rsid w:val="00C742C7"/>
  </w:style>
  <w:style w:type="character" w:customStyle="1" w:styleId="citation-779">
    <w:name w:val="citation-779"/>
    <w:basedOn w:val="Paragrafoarenletra-tipolehenetsia"/>
    <w:rsid w:val="00C742C7"/>
  </w:style>
  <w:style w:type="character" w:customStyle="1" w:styleId="citation-778">
    <w:name w:val="citation-778"/>
    <w:basedOn w:val="Paragrafoarenletra-tipolehenetsia"/>
    <w:rsid w:val="00C742C7"/>
  </w:style>
  <w:style w:type="character" w:customStyle="1" w:styleId="citation-777">
    <w:name w:val="citation-777"/>
    <w:basedOn w:val="Paragrafoarenletra-tipolehenetsia"/>
    <w:rsid w:val="00C742C7"/>
  </w:style>
  <w:style w:type="character" w:customStyle="1" w:styleId="citation-776">
    <w:name w:val="citation-776"/>
    <w:basedOn w:val="Paragrafoarenletra-tipolehenetsia"/>
    <w:rsid w:val="00C742C7"/>
  </w:style>
  <w:style w:type="character" w:customStyle="1" w:styleId="citation-775">
    <w:name w:val="citation-775"/>
    <w:basedOn w:val="Paragrafoarenletra-tipolehenetsia"/>
    <w:rsid w:val="00C742C7"/>
  </w:style>
  <w:style w:type="character" w:customStyle="1" w:styleId="citation-774">
    <w:name w:val="citation-774"/>
    <w:basedOn w:val="Paragrafoarenletra-tipolehenetsia"/>
    <w:rsid w:val="00C742C7"/>
  </w:style>
  <w:style w:type="character" w:customStyle="1" w:styleId="citation-773">
    <w:name w:val="citation-773"/>
    <w:basedOn w:val="Paragrafoarenletra-tipolehenetsia"/>
    <w:rsid w:val="00C742C7"/>
  </w:style>
  <w:style w:type="character" w:customStyle="1" w:styleId="citation-772">
    <w:name w:val="citation-772"/>
    <w:basedOn w:val="Paragrafoarenletra-tipolehenetsia"/>
    <w:rsid w:val="00C742C7"/>
  </w:style>
  <w:style w:type="character" w:customStyle="1" w:styleId="citation-771">
    <w:name w:val="citation-771"/>
    <w:basedOn w:val="Paragrafoarenletra-tipolehenetsia"/>
    <w:rsid w:val="00C742C7"/>
  </w:style>
  <w:style w:type="character" w:customStyle="1" w:styleId="citation-770">
    <w:name w:val="citation-770"/>
    <w:basedOn w:val="Paragrafoarenletra-tipolehenetsia"/>
    <w:rsid w:val="00C742C7"/>
  </w:style>
  <w:style w:type="character" w:customStyle="1" w:styleId="citation-769">
    <w:name w:val="citation-769"/>
    <w:basedOn w:val="Paragrafoarenletra-tipolehenetsia"/>
    <w:rsid w:val="00C742C7"/>
  </w:style>
  <w:style w:type="character" w:customStyle="1" w:styleId="citation-768">
    <w:name w:val="citation-768"/>
    <w:basedOn w:val="Paragrafoarenletra-tipolehenetsia"/>
    <w:rsid w:val="00C742C7"/>
  </w:style>
  <w:style w:type="character" w:customStyle="1" w:styleId="citation-767">
    <w:name w:val="citation-767"/>
    <w:basedOn w:val="Paragrafoarenletra-tipolehenetsia"/>
    <w:rsid w:val="00C742C7"/>
  </w:style>
  <w:style w:type="character" w:customStyle="1" w:styleId="citation-766">
    <w:name w:val="citation-766"/>
    <w:basedOn w:val="Paragrafoarenletra-tipolehenetsia"/>
    <w:rsid w:val="00C742C7"/>
  </w:style>
  <w:style w:type="character" w:customStyle="1" w:styleId="citation-765">
    <w:name w:val="citation-765"/>
    <w:basedOn w:val="Paragrafoarenletra-tipolehenetsia"/>
    <w:rsid w:val="00C742C7"/>
  </w:style>
  <w:style w:type="character" w:customStyle="1" w:styleId="citation-764">
    <w:name w:val="citation-764"/>
    <w:basedOn w:val="Paragrafoarenletra-tipolehenetsia"/>
    <w:rsid w:val="00C742C7"/>
  </w:style>
  <w:style w:type="character" w:customStyle="1" w:styleId="citation-763">
    <w:name w:val="citation-763"/>
    <w:basedOn w:val="Paragrafoarenletra-tipolehenetsia"/>
    <w:rsid w:val="00C742C7"/>
  </w:style>
  <w:style w:type="character" w:customStyle="1" w:styleId="citation-762">
    <w:name w:val="citation-762"/>
    <w:basedOn w:val="Paragrafoarenletra-tipolehenetsia"/>
    <w:rsid w:val="00C742C7"/>
  </w:style>
  <w:style w:type="character" w:customStyle="1" w:styleId="citation-761">
    <w:name w:val="citation-761"/>
    <w:basedOn w:val="Paragrafoarenletra-tipolehenetsia"/>
    <w:rsid w:val="00C742C7"/>
  </w:style>
  <w:style w:type="character" w:customStyle="1" w:styleId="citation-760">
    <w:name w:val="citation-760"/>
    <w:basedOn w:val="Paragrafoarenletra-tipolehenetsia"/>
    <w:rsid w:val="00C742C7"/>
  </w:style>
  <w:style w:type="character" w:customStyle="1" w:styleId="citation-759">
    <w:name w:val="citation-759"/>
    <w:basedOn w:val="Paragrafoarenletra-tipolehenetsia"/>
    <w:rsid w:val="00C742C7"/>
  </w:style>
  <w:style w:type="character" w:customStyle="1" w:styleId="citation-758">
    <w:name w:val="citation-758"/>
    <w:basedOn w:val="Paragrafoarenletra-tipolehenetsia"/>
    <w:rsid w:val="00C742C7"/>
  </w:style>
  <w:style w:type="character" w:customStyle="1" w:styleId="citation-757">
    <w:name w:val="citation-757"/>
    <w:basedOn w:val="Paragrafoarenletra-tipolehenetsia"/>
    <w:rsid w:val="00C742C7"/>
  </w:style>
  <w:style w:type="character" w:customStyle="1" w:styleId="citation-756">
    <w:name w:val="citation-756"/>
    <w:basedOn w:val="Paragrafoarenletra-tipolehenetsia"/>
    <w:rsid w:val="00C742C7"/>
  </w:style>
  <w:style w:type="character" w:customStyle="1" w:styleId="citation-755">
    <w:name w:val="citation-755"/>
    <w:basedOn w:val="Paragrafoarenletra-tipolehenetsia"/>
    <w:rsid w:val="00C742C7"/>
  </w:style>
  <w:style w:type="character" w:customStyle="1" w:styleId="citation-754">
    <w:name w:val="citation-754"/>
    <w:basedOn w:val="Paragrafoarenletra-tipolehenetsia"/>
    <w:rsid w:val="00C742C7"/>
  </w:style>
  <w:style w:type="character" w:customStyle="1" w:styleId="citation-753">
    <w:name w:val="citation-753"/>
    <w:basedOn w:val="Paragrafoarenletra-tipolehenetsia"/>
    <w:rsid w:val="00C742C7"/>
  </w:style>
  <w:style w:type="character" w:customStyle="1" w:styleId="citation-752">
    <w:name w:val="citation-752"/>
    <w:basedOn w:val="Paragrafoarenletra-tipolehenetsia"/>
    <w:rsid w:val="00C742C7"/>
  </w:style>
  <w:style w:type="character" w:customStyle="1" w:styleId="citation-751">
    <w:name w:val="citation-751"/>
    <w:basedOn w:val="Paragrafoarenletra-tipolehenetsia"/>
    <w:rsid w:val="00C742C7"/>
  </w:style>
  <w:style w:type="character" w:customStyle="1" w:styleId="citation-750">
    <w:name w:val="citation-750"/>
    <w:basedOn w:val="Paragrafoarenletra-tipolehenetsia"/>
    <w:rsid w:val="00C742C7"/>
  </w:style>
  <w:style w:type="character" w:customStyle="1" w:styleId="citation-749">
    <w:name w:val="citation-749"/>
    <w:basedOn w:val="Paragrafoarenletra-tipolehenetsia"/>
    <w:rsid w:val="00C742C7"/>
  </w:style>
  <w:style w:type="character" w:customStyle="1" w:styleId="citation-748">
    <w:name w:val="citation-748"/>
    <w:basedOn w:val="Paragrafoarenletra-tipolehenetsia"/>
    <w:rsid w:val="00C742C7"/>
  </w:style>
  <w:style w:type="character" w:customStyle="1" w:styleId="citation-747">
    <w:name w:val="citation-747"/>
    <w:basedOn w:val="Paragrafoarenletra-tipolehenetsia"/>
    <w:rsid w:val="00C742C7"/>
  </w:style>
  <w:style w:type="character" w:customStyle="1" w:styleId="citation-746">
    <w:name w:val="citation-746"/>
    <w:basedOn w:val="Paragrafoarenletra-tipolehenetsia"/>
    <w:rsid w:val="00C742C7"/>
  </w:style>
  <w:style w:type="character" w:customStyle="1" w:styleId="citation-745">
    <w:name w:val="citation-745"/>
    <w:basedOn w:val="Paragrafoarenletra-tipolehenetsia"/>
    <w:rsid w:val="00C742C7"/>
  </w:style>
  <w:style w:type="character" w:customStyle="1" w:styleId="citation-744">
    <w:name w:val="citation-744"/>
    <w:basedOn w:val="Paragrafoarenletra-tipolehenetsia"/>
    <w:rsid w:val="00C742C7"/>
  </w:style>
  <w:style w:type="character" w:customStyle="1" w:styleId="citation-743">
    <w:name w:val="citation-743"/>
    <w:basedOn w:val="Paragrafoarenletra-tipolehenetsia"/>
    <w:rsid w:val="00C742C7"/>
  </w:style>
  <w:style w:type="character" w:customStyle="1" w:styleId="citation-742">
    <w:name w:val="citation-742"/>
    <w:basedOn w:val="Paragrafoarenletra-tipolehenetsia"/>
    <w:rsid w:val="00C742C7"/>
  </w:style>
  <w:style w:type="character" w:customStyle="1" w:styleId="citation-741">
    <w:name w:val="citation-741"/>
    <w:basedOn w:val="Paragrafoarenletra-tipolehenetsia"/>
    <w:rsid w:val="00C742C7"/>
  </w:style>
  <w:style w:type="character" w:customStyle="1" w:styleId="citation-740">
    <w:name w:val="citation-740"/>
    <w:basedOn w:val="Paragrafoarenletra-tipolehenetsia"/>
    <w:rsid w:val="00C742C7"/>
  </w:style>
  <w:style w:type="character" w:customStyle="1" w:styleId="citation-739">
    <w:name w:val="citation-739"/>
    <w:basedOn w:val="Paragrafoarenletra-tipolehenetsia"/>
    <w:rsid w:val="00C742C7"/>
  </w:style>
  <w:style w:type="character" w:customStyle="1" w:styleId="citation-738">
    <w:name w:val="citation-738"/>
    <w:basedOn w:val="Paragrafoarenletra-tipolehenetsia"/>
    <w:rsid w:val="00C742C7"/>
  </w:style>
  <w:style w:type="character" w:customStyle="1" w:styleId="citation-737">
    <w:name w:val="citation-737"/>
    <w:basedOn w:val="Paragrafoarenletra-tipolehenetsia"/>
    <w:rsid w:val="00C742C7"/>
  </w:style>
  <w:style w:type="character" w:customStyle="1" w:styleId="citation-736">
    <w:name w:val="citation-736"/>
    <w:basedOn w:val="Paragrafoarenletra-tipolehenetsia"/>
    <w:rsid w:val="00C742C7"/>
  </w:style>
  <w:style w:type="character" w:customStyle="1" w:styleId="citation-735">
    <w:name w:val="citation-735"/>
    <w:basedOn w:val="Paragrafoarenletra-tipolehenetsia"/>
    <w:rsid w:val="00C742C7"/>
  </w:style>
  <w:style w:type="character" w:customStyle="1" w:styleId="citation-734">
    <w:name w:val="citation-734"/>
    <w:basedOn w:val="Paragrafoarenletra-tipolehenetsia"/>
    <w:rsid w:val="00C742C7"/>
  </w:style>
  <w:style w:type="character" w:customStyle="1" w:styleId="citation-733">
    <w:name w:val="citation-733"/>
    <w:basedOn w:val="Paragrafoarenletra-tipolehenetsia"/>
    <w:rsid w:val="00C742C7"/>
  </w:style>
  <w:style w:type="character" w:customStyle="1" w:styleId="citation-732">
    <w:name w:val="citation-732"/>
    <w:basedOn w:val="Paragrafoarenletra-tipolehenetsia"/>
    <w:rsid w:val="00C742C7"/>
  </w:style>
  <w:style w:type="character" w:customStyle="1" w:styleId="citation-731">
    <w:name w:val="citation-731"/>
    <w:basedOn w:val="Paragrafoarenletra-tipolehenetsia"/>
    <w:rsid w:val="00C742C7"/>
  </w:style>
  <w:style w:type="character" w:customStyle="1" w:styleId="citation-730">
    <w:name w:val="citation-730"/>
    <w:basedOn w:val="Paragrafoarenletra-tipolehenetsia"/>
    <w:rsid w:val="00C742C7"/>
  </w:style>
  <w:style w:type="character" w:customStyle="1" w:styleId="citation-729">
    <w:name w:val="citation-729"/>
    <w:basedOn w:val="Paragrafoarenletra-tipolehenetsia"/>
    <w:rsid w:val="00C742C7"/>
  </w:style>
  <w:style w:type="character" w:customStyle="1" w:styleId="citation-728">
    <w:name w:val="citation-728"/>
    <w:basedOn w:val="Paragrafoarenletra-tipolehenetsia"/>
    <w:rsid w:val="00C742C7"/>
  </w:style>
  <w:style w:type="character" w:customStyle="1" w:styleId="citation-727">
    <w:name w:val="citation-727"/>
    <w:basedOn w:val="Paragrafoarenletra-tipolehenetsia"/>
    <w:rsid w:val="00C742C7"/>
  </w:style>
  <w:style w:type="character" w:customStyle="1" w:styleId="citation-726">
    <w:name w:val="citation-726"/>
    <w:basedOn w:val="Paragrafoarenletra-tipolehenetsia"/>
    <w:rsid w:val="00C742C7"/>
  </w:style>
  <w:style w:type="character" w:customStyle="1" w:styleId="citation-725">
    <w:name w:val="citation-725"/>
    <w:basedOn w:val="Paragrafoarenletra-tipolehenetsia"/>
    <w:rsid w:val="00C742C7"/>
  </w:style>
  <w:style w:type="character" w:customStyle="1" w:styleId="citation-724">
    <w:name w:val="citation-724"/>
    <w:basedOn w:val="Paragrafoarenletra-tipolehenetsia"/>
    <w:rsid w:val="00C742C7"/>
  </w:style>
  <w:style w:type="character" w:customStyle="1" w:styleId="citation-723">
    <w:name w:val="citation-723"/>
    <w:basedOn w:val="Paragrafoarenletra-tipolehenetsia"/>
    <w:rsid w:val="00C742C7"/>
  </w:style>
  <w:style w:type="character" w:customStyle="1" w:styleId="citation-722">
    <w:name w:val="citation-722"/>
    <w:basedOn w:val="Paragrafoarenletra-tipolehenetsia"/>
    <w:rsid w:val="00C742C7"/>
  </w:style>
  <w:style w:type="character" w:customStyle="1" w:styleId="citation-721">
    <w:name w:val="citation-721"/>
    <w:basedOn w:val="Paragrafoarenletra-tipolehenetsia"/>
    <w:rsid w:val="00C742C7"/>
  </w:style>
  <w:style w:type="character" w:customStyle="1" w:styleId="citation-720">
    <w:name w:val="citation-720"/>
    <w:basedOn w:val="Paragrafoarenletra-tipolehenetsia"/>
    <w:rsid w:val="00C742C7"/>
  </w:style>
  <w:style w:type="character" w:customStyle="1" w:styleId="citation-719">
    <w:name w:val="citation-719"/>
    <w:basedOn w:val="Paragrafoarenletra-tipolehenetsia"/>
    <w:rsid w:val="00C742C7"/>
  </w:style>
  <w:style w:type="character" w:customStyle="1" w:styleId="citation-718">
    <w:name w:val="citation-718"/>
    <w:basedOn w:val="Paragrafoarenletra-tipolehenetsia"/>
    <w:rsid w:val="00C742C7"/>
  </w:style>
  <w:style w:type="character" w:customStyle="1" w:styleId="citation-717">
    <w:name w:val="citation-717"/>
    <w:basedOn w:val="Paragrafoarenletra-tipolehenetsia"/>
    <w:rsid w:val="00C742C7"/>
  </w:style>
  <w:style w:type="character" w:customStyle="1" w:styleId="citation-716">
    <w:name w:val="citation-716"/>
    <w:basedOn w:val="Paragrafoarenletra-tipolehenetsia"/>
    <w:rsid w:val="00C742C7"/>
  </w:style>
  <w:style w:type="character" w:customStyle="1" w:styleId="citation-715">
    <w:name w:val="citation-715"/>
    <w:basedOn w:val="Paragrafoarenletra-tipolehenetsia"/>
    <w:rsid w:val="00C742C7"/>
  </w:style>
  <w:style w:type="character" w:customStyle="1" w:styleId="citation-714">
    <w:name w:val="citation-714"/>
    <w:basedOn w:val="Paragrafoarenletra-tipolehenetsia"/>
    <w:rsid w:val="00C742C7"/>
  </w:style>
  <w:style w:type="character" w:customStyle="1" w:styleId="citation-713">
    <w:name w:val="citation-713"/>
    <w:basedOn w:val="Paragrafoarenletra-tipolehenetsia"/>
    <w:rsid w:val="00C742C7"/>
  </w:style>
  <w:style w:type="character" w:customStyle="1" w:styleId="citation-712">
    <w:name w:val="citation-712"/>
    <w:basedOn w:val="Paragrafoarenletra-tipolehenetsia"/>
    <w:rsid w:val="00C742C7"/>
  </w:style>
  <w:style w:type="character" w:customStyle="1" w:styleId="citation-711">
    <w:name w:val="citation-711"/>
    <w:basedOn w:val="Paragrafoarenletra-tipolehenetsia"/>
    <w:rsid w:val="00C742C7"/>
  </w:style>
  <w:style w:type="character" w:customStyle="1" w:styleId="citation-710">
    <w:name w:val="citation-710"/>
    <w:basedOn w:val="Paragrafoarenletra-tipolehenetsia"/>
    <w:rsid w:val="00C742C7"/>
  </w:style>
  <w:style w:type="character" w:customStyle="1" w:styleId="citation-709">
    <w:name w:val="citation-709"/>
    <w:basedOn w:val="Paragrafoarenletra-tipolehenetsia"/>
    <w:rsid w:val="00C742C7"/>
  </w:style>
  <w:style w:type="character" w:customStyle="1" w:styleId="citation-708">
    <w:name w:val="citation-708"/>
    <w:basedOn w:val="Paragrafoarenletra-tipolehenetsia"/>
    <w:rsid w:val="00C742C7"/>
  </w:style>
  <w:style w:type="character" w:customStyle="1" w:styleId="citation-707">
    <w:name w:val="citation-707"/>
    <w:basedOn w:val="Paragrafoarenletra-tipolehenetsia"/>
    <w:rsid w:val="00C742C7"/>
  </w:style>
  <w:style w:type="character" w:customStyle="1" w:styleId="citation-706">
    <w:name w:val="citation-706"/>
    <w:basedOn w:val="Paragrafoarenletra-tipolehenetsia"/>
    <w:rsid w:val="00C742C7"/>
  </w:style>
  <w:style w:type="character" w:customStyle="1" w:styleId="citation-705">
    <w:name w:val="citation-705"/>
    <w:basedOn w:val="Paragrafoarenletra-tipolehenetsia"/>
    <w:rsid w:val="00C742C7"/>
  </w:style>
  <w:style w:type="character" w:customStyle="1" w:styleId="citation-704">
    <w:name w:val="citation-704"/>
    <w:basedOn w:val="Paragrafoarenletra-tipolehenetsia"/>
    <w:rsid w:val="00C742C7"/>
  </w:style>
  <w:style w:type="character" w:customStyle="1" w:styleId="citation-703">
    <w:name w:val="citation-703"/>
    <w:basedOn w:val="Paragrafoarenletra-tipolehenetsia"/>
    <w:rsid w:val="00C742C7"/>
  </w:style>
  <w:style w:type="character" w:customStyle="1" w:styleId="citation-702">
    <w:name w:val="citation-702"/>
    <w:basedOn w:val="Paragrafoarenletra-tipolehenetsia"/>
    <w:rsid w:val="00C742C7"/>
  </w:style>
  <w:style w:type="character" w:customStyle="1" w:styleId="citation-701">
    <w:name w:val="citation-701"/>
    <w:basedOn w:val="Paragrafoarenletra-tipolehenetsia"/>
    <w:rsid w:val="00C742C7"/>
  </w:style>
  <w:style w:type="character" w:customStyle="1" w:styleId="citation-700">
    <w:name w:val="citation-700"/>
    <w:basedOn w:val="Paragrafoarenletra-tipolehenetsia"/>
    <w:rsid w:val="00C742C7"/>
  </w:style>
  <w:style w:type="character" w:customStyle="1" w:styleId="citation-699">
    <w:name w:val="citation-699"/>
    <w:basedOn w:val="Paragrafoarenletra-tipolehenetsia"/>
    <w:rsid w:val="00C742C7"/>
  </w:style>
  <w:style w:type="character" w:customStyle="1" w:styleId="citation-698">
    <w:name w:val="citation-698"/>
    <w:basedOn w:val="Paragrafoarenletra-tipolehenetsia"/>
    <w:rsid w:val="00C742C7"/>
  </w:style>
  <w:style w:type="character" w:customStyle="1" w:styleId="citation-697">
    <w:name w:val="citation-697"/>
    <w:basedOn w:val="Paragrafoarenletra-tipolehenetsia"/>
    <w:rsid w:val="00C742C7"/>
  </w:style>
  <w:style w:type="character" w:customStyle="1" w:styleId="citation-696">
    <w:name w:val="citation-696"/>
    <w:basedOn w:val="Paragrafoarenletra-tipolehenetsia"/>
    <w:rsid w:val="00C742C7"/>
  </w:style>
  <w:style w:type="character" w:customStyle="1" w:styleId="citation-695">
    <w:name w:val="citation-695"/>
    <w:basedOn w:val="Paragrafoarenletra-tipolehenetsia"/>
    <w:rsid w:val="00C742C7"/>
  </w:style>
  <w:style w:type="character" w:customStyle="1" w:styleId="citation-694">
    <w:name w:val="citation-694"/>
    <w:basedOn w:val="Paragrafoarenletra-tipolehenetsia"/>
    <w:rsid w:val="00C742C7"/>
  </w:style>
  <w:style w:type="character" w:customStyle="1" w:styleId="citation-693">
    <w:name w:val="citation-693"/>
    <w:basedOn w:val="Paragrafoarenletra-tipolehenetsia"/>
    <w:rsid w:val="00C742C7"/>
  </w:style>
  <w:style w:type="character" w:customStyle="1" w:styleId="citation-692">
    <w:name w:val="citation-692"/>
    <w:basedOn w:val="Paragrafoarenletra-tipolehenetsia"/>
    <w:rsid w:val="00C742C7"/>
  </w:style>
  <w:style w:type="character" w:customStyle="1" w:styleId="citation-691">
    <w:name w:val="citation-691"/>
    <w:basedOn w:val="Paragrafoarenletra-tipolehenetsia"/>
    <w:rsid w:val="00C742C7"/>
  </w:style>
  <w:style w:type="character" w:customStyle="1" w:styleId="TarterikezKar">
    <w:name w:val="Tarterik ez Kar"/>
    <w:basedOn w:val="Paragrafoarenletra-tipolehenetsia"/>
    <w:link w:val="Tarterikez"/>
    <w:uiPriority w:val="1"/>
    <w:rsid w:val="005E4B8F"/>
  </w:style>
  <w:style w:type="paragraph" w:styleId="EA2">
    <w:name w:val="toc 2"/>
    <w:basedOn w:val="Normala"/>
    <w:next w:val="Normala"/>
    <w:autoRedefine/>
    <w:uiPriority w:val="39"/>
    <w:unhideWhenUsed/>
    <w:rsid w:val="00721D1A"/>
    <w:pPr>
      <w:spacing w:after="100" w:line="259" w:lineRule="auto"/>
      <w:ind w:left="220"/>
    </w:pPr>
    <w:rPr>
      <w:rFonts w:cs="Times New Roman"/>
      <w:lang w:val="eu-ES" w:eastAsia="eu-ES"/>
    </w:rPr>
  </w:style>
  <w:style w:type="paragraph" w:styleId="EA1">
    <w:name w:val="toc 1"/>
    <w:basedOn w:val="Normala"/>
    <w:next w:val="Normala"/>
    <w:autoRedefine/>
    <w:uiPriority w:val="39"/>
    <w:unhideWhenUsed/>
    <w:rsid w:val="00721D1A"/>
    <w:pPr>
      <w:spacing w:after="100" w:line="259" w:lineRule="auto"/>
    </w:pPr>
    <w:rPr>
      <w:rFonts w:cs="Times New Roman"/>
      <w:lang w:val="eu-ES" w:eastAsia="eu-ES"/>
    </w:rPr>
  </w:style>
  <w:style w:type="paragraph" w:styleId="EA3">
    <w:name w:val="toc 3"/>
    <w:basedOn w:val="Normala"/>
    <w:next w:val="Normala"/>
    <w:autoRedefine/>
    <w:uiPriority w:val="39"/>
    <w:unhideWhenUsed/>
    <w:rsid w:val="00721D1A"/>
    <w:pPr>
      <w:spacing w:after="100" w:line="259" w:lineRule="auto"/>
      <w:ind w:left="440"/>
    </w:pPr>
    <w:rPr>
      <w:rFonts w:cs="Times New Roman"/>
      <w:lang w:val="eu-ES" w:eastAsia="eu-ES"/>
    </w:rPr>
  </w:style>
  <w:style w:type="table" w:styleId="5sareta-taulailuna-1enfasia">
    <w:name w:val="Grid Table 5 Dark Accent 1"/>
    <w:basedOn w:val="Taulanormala"/>
    <w:uiPriority w:val="50"/>
    <w:rsid w:val="00B0167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character" w:customStyle="1" w:styleId="katex-mathml">
    <w:name w:val="katex-mathml"/>
    <w:basedOn w:val="Paragrafoarenletra-tipolehenetsia"/>
    <w:rsid w:val="00B34C75"/>
  </w:style>
  <w:style w:type="character" w:customStyle="1" w:styleId="mord">
    <w:name w:val="mord"/>
    <w:basedOn w:val="Paragrafoarenletra-tipolehenetsia"/>
    <w:rsid w:val="00B34C75"/>
  </w:style>
  <w:style w:type="character" w:customStyle="1" w:styleId="vlist-s">
    <w:name w:val="vlist-s"/>
    <w:basedOn w:val="Paragrafoarenletra-tipolehenetsia"/>
    <w:rsid w:val="00B34C75"/>
  </w:style>
  <w:style w:type="character" w:customStyle="1" w:styleId="mrel">
    <w:name w:val="mrel"/>
    <w:basedOn w:val="Paragrafoarenletra-tipolehenetsia"/>
    <w:rsid w:val="00B34C75"/>
  </w:style>
  <w:style w:type="character" w:customStyle="1" w:styleId="mbin">
    <w:name w:val="mbin"/>
    <w:basedOn w:val="Paragrafoarenletra-tipolehenetsia"/>
    <w:rsid w:val="00B34C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10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1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0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control" Target="activeX/activeX1.xml"/><Relationship Id="rId18" Type="http://schemas.openxmlformats.org/officeDocument/2006/relationships/control" Target="activeX/activeX6.xml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control" Target="activeX/activeX9.xml"/><Relationship Id="rId7" Type="http://schemas.openxmlformats.org/officeDocument/2006/relationships/styles" Target="styles.xml"/><Relationship Id="rId12" Type="http://schemas.openxmlformats.org/officeDocument/2006/relationships/image" Target="media/image1.wmf"/><Relationship Id="rId17" Type="http://schemas.openxmlformats.org/officeDocument/2006/relationships/control" Target="activeX/activeX5.xml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control" Target="activeX/activeX4.xml"/><Relationship Id="rId20" Type="http://schemas.openxmlformats.org/officeDocument/2006/relationships/control" Target="activeX/activeX8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control" Target="activeX/activeX12.xml"/><Relationship Id="rId5" Type="http://schemas.openxmlformats.org/officeDocument/2006/relationships/customXml" Target="../customXml/item5.xml"/><Relationship Id="rId15" Type="http://schemas.openxmlformats.org/officeDocument/2006/relationships/control" Target="activeX/activeX3.xml"/><Relationship Id="rId23" Type="http://schemas.openxmlformats.org/officeDocument/2006/relationships/control" Target="activeX/activeX11.xml"/><Relationship Id="rId28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control" Target="activeX/activeX7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control" Target="activeX/activeX2.xml"/><Relationship Id="rId22" Type="http://schemas.openxmlformats.org/officeDocument/2006/relationships/control" Target="activeX/activeX10.xm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Urratsez-urratseko motorren funtzionamendua, driverren erregulazioa eta DC-DC erregulatzaileen parametrizazioa nola egin behar den aztertzeaz gain, estainatze-teknika praktikoekin osatu</Abstract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26C5034DEF31469D687DC74110F0C4" ma:contentTypeVersion="18" ma:contentTypeDescription="Create a new document." ma:contentTypeScope="" ma:versionID="9749a2b4cca231bc632c3989b365264d">
  <xsd:schema xmlns:xsd="http://www.w3.org/2001/XMLSchema" xmlns:xs="http://www.w3.org/2001/XMLSchema" xmlns:p="http://schemas.microsoft.com/office/2006/metadata/properties" xmlns:ns2="fab0e02d-7b70-4413-b572-d44f1292ffc6" xmlns:ns3="328b14d6-6e2c-4870-bd3d-20a4f0e49c9e" targetNamespace="http://schemas.microsoft.com/office/2006/metadata/properties" ma:root="true" ma:fieldsID="ce32c62b3fb0868ee579d14af5c7af3f" ns2:_="" ns3:_="">
    <xsd:import namespace="fab0e02d-7b70-4413-b572-d44f1292ffc6"/>
    <xsd:import namespace="328b14d6-6e2c-4870-bd3d-20a4f0e49c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b0e02d-7b70-4413-b572-d44f1292ff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8748ed3-a044-4069-afca-14a5a74919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8b14d6-6e2c-4870-bd3d-20a4f0e49c9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84c96b-0302-40db-b824-a3a76ee72efe}" ma:internalName="TaxCatchAll" ma:showField="CatchAllData" ma:web="328b14d6-6e2c-4870-bd3d-20a4f0e49c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b0e02d-7b70-4413-b572-d44f1292ffc6">
      <Terms xmlns="http://schemas.microsoft.com/office/infopath/2007/PartnerControls"/>
    </lcf76f155ced4ddcb4097134ff3c332f>
    <TaxCatchAll xmlns="328b14d6-6e2c-4870-bd3d-20a4f0e49c9e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A04189B-BBAF-47FA-AE66-CAC44BD83B6A}"/>
</file>

<file path=customXml/itemProps3.xml><?xml version="1.0" encoding="utf-8"?>
<ds:datastoreItem xmlns:ds="http://schemas.openxmlformats.org/officeDocument/2006/customXml" ds:itemID="{1F5BBACA-C442-4ED8-85FB-680A99FEABF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6E66221-0E29-4D90-90E4-E90D51F99993}">
  <ds:schemaRefs>
    <ds:schemaRef ds:uri="http://www.w3.org/XML/1998/namespace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schemas.microsoft.com/office/2006/metadata/properties"/>
    <ds:schemaRef ds:uri="http://purl.org/dc/elements/1.1/"/>
    <ds:schemaRef ds:uri="328b14d6-6e2c-4870-bd3d-20a4f0e49c9e"/>
    <ds:schemaRef ds:uri="http://purl.org/dc/terms/"/>
    <ds:schemaRef ds:uri="fab0e02d-7b70-4413-b572-d44f1292ffc6"/>
    <ds:schemaRef ds:uri="http://purl.org/dc/dcmitype/"/>
  </ds:schemaRefs>
</ds:datastoreItem>
</file>

<file path=customXml/itemProps5.xml><?xml version="1.0" encoding="utf-8"?>
<ds:datastoreItem xmlns:ds="http://schemas.openxmlformats.org/officeDocument/2006/customXml" ds:itemID="{5999304A-D6A5-4C7D-A02F-65E6726098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208</Words>
  <Characters>1190</Characters>
  <Application>Microsoft Office Word</Application>
  <DocSecurity>0</DocSecurity>
  <Lines>9</Lines>
  <Paragraphs>2</Paragraphs>
  <ScaleCrop>false</ScaleCrop>
  <HeadingPairs>
    <vt:vector size="4" baseType="variant">
      <vt:variant>
        <vt:lpstr>Titulua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LCAMP robotaren muntaketa elektronikoa: Osagaien soldadura, motorren driver-en erregulazioa eta DC-DC bihurgailuak</vt:lpstr>
      <vt:lpstr/>
    </vt:vector>
  </TitlesOfParts>
  <Manager/>
  <Company/>
  <LinksUpToDate>false</LinksUpToDate>
  <CharactersWithSpaces>1396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LCAMP robotaren muntaketa elektronikoa: Osagaien soldadura, motorren driver-en erregulazioa eta DC-DC bihurgailuak</dc:title>
  <dc:subject>Osagaien soldadura, motorren driver-en erregulazioa eta DC-DC bihurgailuak</dc:subject>
  <dc:creator>Ane Albisua – Miguel Altuna LHII</dc:creator>
  <cp:keywords/>
  <dc:description>generated by python-docx</dc:description>
  <cp:lastModifiedBy>Ane Albisua</cp:lastModifiedBy>
  <cp:revision>4</cp:revision>
  <dcterms:created xsi:type="dcterms:W3CDTF">2025-07-03T08:01:00Z</dcterms:created>
  <dcterms:modified xsi:type="dcterms:W3CDTF">2025-07-03T08:06:00Z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0x010100B026C5034DEF31469D687DC74110F0C4</vt:lpwstr>
  </property>
  <property fmtid="{D5CDD505-2E9C-101B-9397-08002B2CF9AE}" pid="3" name="MediaServiceImageTags">
    <vt:lpwstr/>
  </property>
</Properties>
</file>